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7A427" w14:textId="77777777" w:rsidR="00CB6723" w:rsidRPr="005A2051" w:rsidRDefault="00985214">
      <w:pPr>
        <w:jc w:val="center"/>
        <w:rPr>
          <w:rFonts w:cs="Times New Roman"/>
          <w:sz w:val="28"/>
          <w:szCs w:val="28"/>
        </w:rPr>
      </w:pPr>
      <w:r w:rsidRPr="005A2051">
        <w:rPr>
          <w:rFonts w:cs="Times New Roman"/>
          <w:b/>
          <w:sz w:val="28"/>
          <w:szCs w:val="28"/>
        </w:rPr>
        <w:t xml:space="preserve">MẪU 01 - PHIẾU CUNG CẤP THÔNG TIN NHU CẦU DỮ LIỆU ẢNH </w:t>
      </w:r>
      <w:r w:rsidR="005A2051">
        <w:rPr>
          <w:rFonts w:cs="Times New Roman"/>
          <w:b/>
          <w:sz w:val="28"/>
          <w:szCs w:val="28"/>
        </w:rPr>
        <w:br/>
      </w:r>
      <w:r w:rsidRPr="005A2051">
        <w:rPr>
          <w:rFonts w:cs="Times New Roman"/>
          <w:b/>
          <w:sz w:val="28"/>
          <w:szCs w:val="28"/>
        </w:rPr>
        <w:t>VỆ TINH VÀ SẢN PHẨM THÔNG TIN</w:t>
      </w:r>
    </w:p>
    <w:p w14:paraId="30312B7C" w14:textId="77777777" w:rsidR="00CB6723" w:rsidRPr="005A2051" w:rsidRDefault="00985214">
      <w:pPr>
        <w:jc w:val="center"/>
        <w:rPr>
          <w:rFonts w:cs="Times New Roman"/>
          <w:sz w:val="28"/>
          <w:szCs w:val="28"/>
        </w:rPr>
      </w:pPr>
      <w:proofErr w:type="spellStart"/>
      <w:r w:rsidRPr="005A2051">
        <w:rPr>
          <w:rFonts w:cs="Times New Roman"/>
          <w:i/>
          <w:sz w:val="28"/>
          <w:szCs w:val="28"/>
        </w:rPr>
        <w:t>Hướng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dẫn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: </w:t>
      </w:r>
      <w:proofErr w:type="spellStart"/>
      <w:r w:rsidRPr="005A2051">
        <w:rPr>
          <w:rFonts w:cs="Times New Roman"/>
          <w:i/>
          <w:sz w:val="28"/>
          <w:szCs w:val="28"/>
        </w:rPr>
        <w:t>Đánh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dấu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các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mục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có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nhu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cầu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; </w:t>
      </w:r>
      <w:proofErr w:type="spellStart"/>
      <w:r w:rsidRPr="005A2051">
        <w:rPr>
          <w:rFonts w:cs="Times New Roman"/>
          <w:i/>
          <w:sz w:val="28"/>
          <w:szCs w:val="28"/>
        </w:rPr>
        <w:t>ghi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rõ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thời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gian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, </w:t>
      </w:r>
      <w:proofErr w:type="spellStart"/>
      <w:r w:rsidRPr="005A2051">
        <w:rPr>
          <w:rFonts w:cs="Times New Roman"/>
          <w:i/>
          <w:sz w:val="28"/>
          <w:szCs w:val="28"/>
        </w:rPr>
        <w:t>khu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vực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, </w:t>
      </w:r>
      <w:proofErr w:type="spellStart"/>
      <w:r w:rsidRPr="005A2051">
        <w:rPr>
          <w:rFonts w:cs="Times New Roman"/>
          <w:i/>
          <w:sz w:val="28"/>
          <w:szCs w:val="28"/>
        </w:rPr>
        <w:t>mức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độ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ưu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tiên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và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yêu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cầu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kỹ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thuật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chính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nếu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đã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xác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định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. Trường </w:t>
      </w:r>
      <w:proofErr w:type="spellStart"/>
      <w:r w:rsidRPr="005A2051">
        <w:rPr>
          <w:rFonts w:cs="Times New Roman"/>
          <w:i/>
          <w:sz w:val="28"/>
          <w:szCs w:val="28"/>
        </w:rPr>
        <w:t>hợp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cần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mô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tả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yêu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cầu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đặc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thù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, </w:t>
      </w:r>
      <w:proofErr w:type="spellStart"/>
      <w:r w:rsidRPr="005A2051">
        <w:rPr>
          <w:rFonts w:cs="Times New Roman"/>
          <w:i/>
          <w:sz w:val="28"/>
          <w:szCs w:val="28"/>
        </w:rPr>
        <w:t>ghi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tại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ô </w:t>
      </w:r>
      <w:proofErr w:type="spellStart"/>
      <w:r w:rsidRPr="005A2051">
        <w:rPr>
          <w:rFonts w:cs="Times New Roman"/>
          <w:i/>
          <w:sz w:val="28"/>
          <w:szCs w:val="28"/>
        </w:rPr>
        <w:t>ghi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chú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cuối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mỗi</w:t>
      </w:r>
      <w:proofErr w:type="spellEnd"/>
      <w:r w:rsidRPr="005A2051">
        <w:rPr>
          <w:rFonts w:cs="Times New Roman"/>
          <w:i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i/>
          <w:sz w:val="28"/>
          <w:szCs w:val="28"/>
        </w:rPr>
        <w:t>bảng</w:t>
      </w:r>
      <w:proofErr w:type="spellEnd"/>
      <w:r w:rsidRPr="005A2051">
        <w:rPr>
          <w:rFonts w:cs="Times New Roman"/>
          <w:i/>
          <w:sz w:val="28"/>
          <w:szCs w:val="28"/>
        </w:rPr>
        <w:t>.</w:t>
      </w:r>
    </w:p>
    <w:p w14:paraId="60471EE6" w14:textId="77777777" w:rsidR="0054258A" w:rsidRDefault="00985214" w:rsidP="0054258A">
      <w:pPr>
        <w:spacing w:before="120" w:after="80"/>
        <w:rPr>
          <w:rFonts w:cs="Times New Roman"/>
          <w:b/>
          <w:sz w:val="28"/>
          <w:szCs w:val="28"/>
        </w:rPr>
      </w:pPr>
      <w:proofErr w:type="spellStart"/>
      <w:r w:rsidRPr="005A2051">
        <w:rPr>
          <w:rFonts w:cs="Times New Roman"/>
          <w:sz w:val="28"/>
          <w:szCs w:val="28"/>
        </w:rPr>
        <w:t>Mục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đích</w:t>
      </w:r>
      <w:proofErr w:type="spellEnd"/>
      <w:r w:rsidRPr="005A2051">
        <w:rPr>
          <w:rFonts w:cs="Times New Roman"/>
          <w:sz w:val="28"/>
          <w:szCs w:val="28"/>
        </w:rPr>
        <w:t xml:space="preserve">: </w:t>
      </w:r>
      <w:proofErr w:type="spellStart"/>
      <w:r w:rsidRPr="005A2051">
        <w:rPr>
          <w:rFonts w:cs="Times New Roman"/>
          <w:sz w:val="28"/>
          <w:szCs w:val="28"/>
        </w:rPr>
        <w:t>xác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định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nhu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cầu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sử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dụng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dữ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liệu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quan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sát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Trái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đất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phục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vụ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xây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dựng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kiến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trúc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chùm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vệ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tinh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quang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học</w:t>
      </w:r>
      <w:proofErr w:type="spellEnd"/>
      <w:r w:rsidRPr="005A2051">
        <w:rPr>
          <w:rFonts w:cs="Times New Roman"/>
          <w:sz w:val="28"/>
          <w:szCs w:val="28"/>
        </w:rPr>
        <w:t xml:space="preserve"> - radar, </w:t>
      </w:r>
      <w:proofErr w:type="spellStart"/>
      <w:r w:rsidRPr="005A2051">
        <w:rPr>
          <w:rFonts w:cs="Times New Roman"/>
          <w:sz w:val="28"/>
          <w:szCs w:val="28"/>
        </w:rPr>
        <w:t>cơ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chế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đặt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hàng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dữ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liệu</w:t>
      </w:r>
      <w:proofErr w:type="spellEnd"/>
      <w:r w:rsidRPr="005A2051">
        <w:rPr>
          <w:rFonts w:cs="Times New Roman"/>
          <w:sz w:val="28"/>
          <w:szCs w:val="28"/>
        </w:rPr>
        <w:t xml:space="preserve">, </w:t>
      </w:r>
      <w:proofErr w:type="spellStart"/>
      <w:r w:rsidRPr="005A2051">
        <w:rPr>
          <w:rFonts w:cs="Times New Roman"/>
          <w:sz w:val="28"/>
          <w:szCs w:val="28"/>
        </w:rPr>
        <w:t>sản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phẩm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thông</w:t>
      </w:r>
      <w:proofErr w:type="spellEnd"/>
      <w:r w:rsidRPr="005A2051">
        <w:rPr>
          <w:rFonts w:cs="Times New Roman"/>
          <w:sz w:val="28"/>
          <w:szCs w:val="28"/>
        </w:rPr>
        <w:t xml:space="preserve"> tin </w:t>
      </w:r>
      <w:proofErr w:type="spellStart"/>
      <w:r w:rsidRPr="005A2051">
        <w:rPr>
          <w:rFonts w:cs="Times New Roman"/>
          <w:sz w:val="28"/>
          <w:szCs w:val="28"/>
        </w:rPr>
        <w:t>và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hạ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tầng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dữ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liệu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không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gian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quốc</w:t>
      </w:r>
      <w:proofErr w:type="spellEnd"/>
      <w:r w:rsidRPr="005A2051">
        <w:rPr>
          <w:rFonts w:cs="Times New Roman"/>
          <w:sz w:val="28"/>
          <w:szCs w:val="28"/>
        </w:rPr>
        <w:t xml:space="preserve"> </w:t>
      </w:r>
      <w:proofErr w:type="spellStart"/>
      <w:r w:rsidRPr="005A2051">
        <w:rPr>
          <w:rFonts w:cs="Times New Roman"/>
          <w:sz w:val="28"/>
          <w:szCs w:val="28"/>
        </w:rPr>
        <w:t>gia</w:t>
      </w:r>
      <w:proofErr w:type="spellEnd"/>
      <w:r w:rsidRPr="005A2051">
        <w:rPr>
          <w:rFonts w:cs="Times New Roman"/>
          <w:sz w:val="28"/>
          <w:szCs w:val="28"/>
        </w:rPr>
        <w:t>.</w:t>
      </w:r>
      <w:r w:rsidR="0054258A" w:rsidRPr="0054258A">
        <w:rPr>
          <w:rFonts w:cs="Times New Roman"/>
          <w:b/>
          <w:sz w:val="28"/>
          <w:szCs w:val="28"/>
        </w:rPr>
        <w:t xml:space="preserve"> </w:t>
      </w:r>
    </w:p>
    <w:p w14:paraId="7D6664D9" w14:textId="74404294" w:rsidR="0054258A" w:rsidRPr="0054258A" w:rsidRDefault="0054258A" w:rsidP="0054258A">
      <w:pPr>
        <w:spacing w:before="120" w:after="80"/>
        <w:rPr>
          <w:rFonts w:cs="Times New Roman"/>
          <w:sz w:val="28"/>
          <w:szCs w:val="28"/>
        </w:rPr>
      </w:pPr>
      <w:r w:rsidRPr="0054258A">
        <w:rPr>
          <w:rFonts w:cs="Times New Roman"/>
          <w:b/>
          <w:sz w:val="28"/>
          <w:szCs w:val="28"/>
        </w:rPr>
        <w:t xml:space="preserve">A. Thông tin </w:t>
      </w:r>
      <w:proofErr w:type="spellStart"/>
      <w:r w:rsidRPr="0054258A">
        <w:rPr>
          <w:rFonts w:cs="Times New Roman"/>
          <w:b/>
          <w:sz w:val="28"/>
          <w:szCs w:val="28"/>
        </w:rPr>
        <w:t>chung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về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đơn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vị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8"/>
        <w:gridCol w:w="6520"/>
      </w:tblGrid>
      <w:tr w:rsidR="0054258A" w:rsidRPr="0054258A" w14:paraId="0DEECD9F" w14:textId="77777777" w:rsidTr="0054258A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D0F1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Tên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đơn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vị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8DFB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090D1BD0" w14:textId="77777777" w:rsidTr="0054258A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14C5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Cơ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quan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chủ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quản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nếu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926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B4995D8" w14:textId="77777777" w:rsidTr="0054258A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BC59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Lĩnh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vực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chức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năng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chính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liên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quan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đến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liệu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vệ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tinh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8E9A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7314578A" w14:textId="77777777" w:rsidTr="0054258A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4885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Đầu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mối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cung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cấp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thông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tin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1A5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9A87C53" w14:textId="77777777" w:rsidTr="0054258A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447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b/>
                <w:sz w:val="28"/>
                <w:szCs w:val="28"/>
              </w:rPr>
              <w:t xml:space="preserve">Điện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thoại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, email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liên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hệ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627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6FB630C0" w14:textId="77777777" w:rsidR="0054258A" w:rsidRPr="0054258A" w:rsidRDefault="0054258A" w:rsidP="0054258A">
      <w:pPr>
        <w:spacing w:before="120" w:after="80"/>
        <w:rPr>
          <w:rFonts w:cs="Times New Roman"/>
          <w:sz w:val="28"/>
          <w:szCs w:val="28"/>
        </w:rPr>
      </w:pPr>
      <w:r w:rsidRPr="0054258A">
        <w:rPr>
          <w:rFonts w:cs="Times New Roman"/>
          <w:b/>
          <w:sz w:val="28"/>
          <w:szCs w:val="28"/>
        </w:rPr>
        <w:t xml:space="preserve">B. </w:t>
      </w:r>
      <w:proofErr w:type="spellStart"/>
      <w:r w:rsidRPr="0054258A">
        <w:rPr>
          <w:rFonts w:cs="Times New Roman"/>
          <w:b/>
          <w:sz w:val="28"/>
          <w:szCs w:val="28"/>
        </w:rPr>
        <w:t>Lĩnh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vực</w:t>
      </w:r>
      <w:proofErr w:type="spellEnd"/>
      <w:r w:rsidRPr="0054258A">
        <w:rPr>
          <w:rFonts w:cs="Times New Roman"/>
          <w:b/>
          <w:sz w:val="28"/>
          <w:szCs w:val="28"/>
        </w:rPr>
        <w:t>/</w:t>
      </w:r>
      <w:proofErr w:type="spellStart"/>
      <w:r w:rsidRPr="0054258A">
        <w:rPr>
          <w:rFonts w:cs="Times New Roman"/>
          <w:b/>
          <w:sz w:val="28"/>
          <w:szCs w:val="28"/>
        </w:rPr>
        <w:t>bài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toán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có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nhu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cầu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sử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dụng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dữ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liệu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vệ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tinh</w:t>
      </w:r>
      <w:proofErr w:type="spellEnd"/>
    </w:p>
    <w:p w14:paraId="3B792339" w14:textId="77777777" w:rsidR="0054258A" w:rsidRPr="0054258A" w:rsidRDefault="0054258A" w:rsidP="0054258A">
      <w:pPr>
        <w:spacing w:after="60" w:line="252" w:lineRule="auto"/>
        <w:rPr>
          <w:rFonts w:cs="Times New Roman"/>
          <w:sz w:val="28"/>
          <w:szCs w:val="28"/>
        </w:rPr>
      </w:pPr>
      <w:proofErr w:type="spellStart"/>
      <w:r w:rsidRPr="0054258A">
        <w:rPr>
          <w:rFonts w:cs="Times New Roman"/>
          <w:sz w:val="28"/>
          <w:szCs w:val="28"/>
        </w:rPr>
        <w:t>Đánh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dấu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các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lĩnh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vực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có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nhu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cầu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sử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dụng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dữ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liệu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vệ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tinh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và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sản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phẩm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thông</w:t>
      </w:r>
      <w:proofErr w:type="spellEnd"/>
      <w:r w:rsidRPr="0054258A">
        <w:rPr>
          <w:rFonts w:cs="Times New Roman"/>
          <w:sz w:val="28"/>
          <w:szCs w:val="28"/>
        </w:rPr>
        <w:t xml:space="preserve"> tin </w:t>
      </w:r>
      <w:proofErr w:type="spellStart"/>
      <w:r w:rsidRPr="0054258A">
        <w:rPr>
          <w:rFonts w:cs="Times New Roman"/>
          <w:sz w:val="28"/>
          <w:szCs w:val="28"/>
        </w:rPr>
        <w:t>liên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quan</w:t>
      </w:r>
      <w:proofErr w:type="spellEnd"/>
      <w:r w:rsidRPr="0054258A">
        <w:rPr>
          <w:rFonts w:cs="Times New Roman"/>
          <w:sz w:val="28"/>
          <w:szCs w:val="28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42"/>
        <w:gridCol w:w="5162"/>
      </w:tblGrid>
      <w:tr w:rsidR="0054258A" w:rsidRPr="0054258A" w14:paraId="4F8E0090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03B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Quốc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phòng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gramStart"/>
            <w:r w:rsidRPr="0054258A">
              <w:rPr>
                <w:rFonts w:cs="Times New Roman"/>
                <w:sz w:val="28"/>
                <w:szCs w:val="28"/>
              </w:rPr>
              <w:t>an</w:t>
            </w:r>
            <w:proofErr w:type="gram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ninh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chủ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quyền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biên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giới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biển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đảo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84A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Phòng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chống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thiên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tai,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hộ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nạn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ứng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khẩn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54258A" w:rsidRPr="0054258A" w14:paraId="0466295F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84DC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Tài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nguyên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lưu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vực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gramStart"/>
            <w:r w:rsidRPr="0054258A">
              <w:rPr>
                <w:rFonts w:cs="Times New Roman"/>
                <w:sz w:val="28"/>
                <w:szCs w:val="28"/>
              </w:rPr>
              <w:t>an</w:t>
            </w:r>
            <w:proofErr w:type="gram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ninh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nguồn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nước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98A7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nghiệp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lâm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nghiệp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thủy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gramStart"/>
            <w:r w:rsidRPr="0054258A">
              <w:rPr>
                <w:rFonts w:cs="Times New Roman"/>
                <w:sz w:val="28"/>
                <w:szCs w:val="28"/>
              </w:rPr>
              <w:t>an</w:t>
            </w:r>
            <w:proofErr w:type="gram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ninh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lương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thực</w:t>
            </w:r>
            <w:proofErr w:type="spellEnd"/>
          </w:p>
        </w:tc>
      </w:tr>
      <w:tr w:rsidR="0054258A" w:rsidRPr="0054258A" w14:paraId="6089C3C3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C7CC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Tài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nguyên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môi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trường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biến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đổi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hậu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D657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Biển,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hải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đảo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vùng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ven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bờ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giám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sát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tàu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thuyền</w:t>
            </w:r>
            <w:proofErr w:type="spellEnd"/>
          </w:p>
        </w:tc>
      </w:tr>
      <w:tr w:rsidR="0054258A" w:rsidRPr="0054258A" w14:paraId="0E7BEFB2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E8DB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Đô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thị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quy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hoạch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xây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dựng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quản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lý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đất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EB4E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Giao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logistics,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cảng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biển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trọng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yếu</w:t>
            </w:r>
            <w:proofErr w:type="spellEnd"/>
          </w:p>
        </w:tc>
      </w:tr>
      <w:tr w:rsidR="0054258A" w:rsidRPr="0054258A" w14:paraId="57CA331E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49C5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Năng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lượng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dầu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khai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khoáng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D6B3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địa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cơ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sở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địa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gian</w:t>
            </w:r>
            <w:proofErr w:type="spellEnd"/>
          </w:p>
        </w:tc>
      </w:tr>
      <w:tr w:rsidR="0054258A" w:rsidRPr="0054258A" w14:paraId="17CFAB15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F88B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Nghiên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cứu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khoa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đào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nghiệm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nghệ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9C8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............................................................</w:t>
            </w:r>
          </w:p>
        </w:tc>
      </w:tr>
    </w:tbl>
    <w:p w14:paraId="00FAB991" w14:textId="77777777" w:rsidR="0054258A" w:rsidRDefault="0054258A" w:rsidP="0054258A">
      <w:pPr>
        <w:spacing w:before="120" w:after="80"/>
        <w:rPr>
          <w:rFonts w:cs="Times New Roman"/>
          <w:b/>
          <w:sz w:val="28"/>
          <w:szCs w:val="28"/>
        </w:rPr>
      </w:pPr>
    </w:p>
    <w:p w14:paraId="7B138CEC" w14:textId="77777777" w:rsidR="0054258A" w:rsidRDefault="0054258A" w:rsidP="0054258A">
      <w:pPr>
        <w:spacing w:before="120" w:after="80"/>
        <w:rPr>
          <w:rFonts w:cs="Times New Roman"/>
          <w:b/>
          <w:sz w:val="28"/>
          <w:szCs w:val="28"/>
        </w:rPr>
      </w:pPr>
    </w:p>
    <w:p w14:paraId="14E30C6A" w14:textId="2DADAEB1" w:rsidR="0054258A" w:rsidRPr="0054258A" w:rsidRDefault="0054258A" w:rsidP="0054258A">
      <w:pPr>
        <w:spacing w:before="120" w:after="80"/>
        <w:rPr>
          <w:rFonts w:cs="Times New Roman"/>
          <w:sz w:val="28"/>
          <w:szCs w:val="28"/>
        </w:rPr>
      </w:pPr>
      <w:r w:rsidRPr="0054258A">
        <w:rPr>
          <w:rFonts w:cs="Times New Roman"/>
          <w:b/>
          <w:sz w:val="28"/>
          <w:szCs w:val="28"/>
        </w:rPr>
        <w:lastRenderedPageBreak/>
        <w:t xml:space="preserve">C. Nhu </w:t>
      </w:r>
      <w:proofErr w:type="spellStart"/>
      <w:r w:rsidRPr="0054258A">
        <w:rPr>
          <w:rFonts w:cs="Times New Roman"/>
          <w:b/>
          <w:sz w:val="28"/>
          <w:szCs w:val="28"/>
        </w:rPr>
        <w:t>cầu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dữ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liệu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ảnh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quang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học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03"/>
        <w:gridCol w:w="2032"/>
        <w:gridCol w:w="1958"/>
        <w:gridCol w:w="1967"/>
        <w:gridCol w:w="1944"/>
      </w:tblGrid>
      <w:tr w:rsidR="0054258A" w:rsidRPr="0054258A" w14:paraId="54919CBD" w14:textId="77777777" w:rsidTr="0054258A">
        <w:trPr>
          <w:tblHeader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655FF26E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Nội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2CE46172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Lựa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chọn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/ý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kiến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507B1314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Mức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ưu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tiên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1C97B6BE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Thời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điểm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cần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034A4DA6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Ghi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54258A" w:rsidRPr="0054258A" w14:paraId="12C6BF2A" w14:textId="77777777" w:rsidTr="0054258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EAC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Độ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phân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giải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không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gian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mong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muốn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5EDA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&lt;0,5 m </w:t>
            </w:r>
          </w:p>
          <w:p w14:paraId="639E99A9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0,5-1 m </w:t>
            </w:r>
          </w:p>
          <w:p w14:paraId="1BB7FFF5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1-3 m </w:t>
            </w:r>
          </w:p>
          <w:p w14:paraId="307177D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3-5 m </w:t>
            </w:r>
          </w:p>
          <w:p w14:paraId="62D9EF9E" w14:textId="7CE320E2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&gt;5 m 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08C7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Cao </w:t>
            </w:r>
          </w:p>
          <w:p w14:paraId="31F7C5D2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TB </w:t>
            </w:r>
          </w:p>
          <w:p w14:paraId="5DCA6F11" w14:textId="2F5D8659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4816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2026-2027 </w:t>
            </w:r>
          </w:p>
          <w:p w14:paraId="285D41F3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2028-2030 </w:t>
            </w:r>
          </w:p>
          <w:p w14:paraId="3A13C3E1" w14:textId="247B46F1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Sau 2030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6D60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338FA8A0" w14:textId="77777777" w:rsidTr="0054258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6614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Dải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phổ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loại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ảnh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9B63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Toàn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sắc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0D1C4D8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phổ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37B737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Cận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hồng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ngoại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EF57DCB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Ảnh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màu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tự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nhiên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D78F378" w14:textId="420A4492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Ảnh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màu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giả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0AF5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Cao </w:t>
            </w:r>
          </w:p>
          <w:p w14:paraId="3762F9B2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TB </w:t>
            </w:r>
          </w:p>
          <w:p w14:paraId="64211324" w14:textId="73F9208F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561B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2026-2027 </w:t>
            </w:r>
          </w:p>
          <w:p w14:paraId="27B163CE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2028-2030 </w:t>
            </w:r>
          </w:p>
          <w:p w14:paraId="63E83008" w14:textId="40A226A5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Sau 2030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8895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FB91400" w14:textId="77777777" w:rsidTr="0054258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DC91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Tần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suất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quan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sát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F37B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Hằng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ngày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A6FD86F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2-3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ngày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lần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□ Hằng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tuần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C15FF02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Hằng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tháng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1CE635E" w14:textId="7FCED032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Theo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sự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kiện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7ED7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Cao </w:t>
            </w:r>
          </w:p>
          <w:p w14:paraId="0ECA8379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TB </w:t>
            </w:r>
          </w:p>
          <w:p w14:paraId="75C6EBEE" w14:textId="2EC9CD02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25F3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2026-2027 </w:t>
            </w:r>
          </w:p>
          <w:p w14:paraId="76735204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2028-2030 </w:t>
            </w:r>
          </w:p>
          <w:p w14:paraId="6B56010B" w14:textId="01ECD9FC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Sau 2030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FF4D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02C1CDBF" w14:textId="77777777" w:rsidTr="0054258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147A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Thời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gian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đáp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ứng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sau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khi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yêu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2ED6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6-24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giờ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0AA0534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1-3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ngày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5AB7593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3-7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ngày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87272D5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Định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DBB42F1" w14:textId="2DCA6431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yêu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C5B9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Cao </w:t>
            </w:r>
          </w:p>
          <w:p w14:paraId="56F86FB4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TB </w:t>
            </w:r>
          </w:p>
          <w:p w14:paraId="2404015A" w14:textId="68852565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D9EA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2026-2027 </w:t>
            </w:r>
          </w:p>
          <w:p w14:paraId="0AC67D72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2028-2030 </w:t>
            </w:r>
          </w:p>
          <w:p w14:paraId="48B49F74" w14:textId="3612D01B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Sau 2030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031A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40FE205" w14:textId="77777777" w:rsidTr="0054258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CEEF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Vùng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quan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tâm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BC16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Toàn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quốc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0653BF9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Vùng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biển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đảo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C72EE7E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Tỉnh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thành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cụ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thể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1ED7A6D" w14:textId="0663956C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Lưu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vực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song</w:t>
            </w:r>
          </w:p>
          <w:p w14:paraId="7490D5B2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Khu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vực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trọng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điểm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D5589A8" w14:textId="3568123F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0A1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Cao </w:t>
            </w:r>
          </w:p>
          <w:p w14:paraId="417197BB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TB </w:t>
            </w:r>
          </w:p>
          <w:p w14:paraId="658ED2E9" w14:textId="12D99D3B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7BC4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2026-2027 </w:t>
            </w:r>
          </w:p>
          <w:p w14:paraId="6F6BE0E3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2028-2030 </w:t>
            </w:r>
          </w:p>
          <w:p w14:paraId="333E2F87" w14:textId="01D1F9E1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Sau 2030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23AF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A3AE324" w14:textId="77777777" w:rsidTr="0054258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8D9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Yêu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xử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lý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4591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Ảnh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thô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AB8A54A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Ảnh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hiệu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chỉnh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r w:rsidRPr="0054258A">
              <w:rPr>
                <w:rFonts w:cs="Times New Roman"/>
                <w:sz w:val="28"/>
                <w:szCs w:val="28"/>
              </w:rPr>
              <w:lastRenderedPageBreak/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Ảnh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trực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giao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□ Mosaic </w:t>
            </w:r>
          </w:p>
          <w:p w14:paraId="1756B29E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Chuỗi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thời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gian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66AC768" w14:textId="28A9DB81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CC3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lastRenderedPageBreak/>
              <w:t xml:space="preserve">□ Cao </w:t>
            </w:r>
          </w:p>
          <w:p w14:paraId="5C3BB6D0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TB </w:t>
            </w:r>
          </w:p>
          <w:p w14:paraId="49708353" w14:textId="5632217E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0314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2026-2027 </w:t>
            </w:r>
          </w:p>
          <w:p w14:paraId="43150B5B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2028-2030 </w:t>
            </w:r>
          </w:p>
          <w:p w14:paraId="7C6AD6DF" w14:textId="4CE9DECC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Sau 2030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336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6028A50F" w14:textId="77777777" w:rsidR="0054258A" w:rsidRPr="0054258A" w:rsidRDefault="0054258A" w:rsidP="0054258A">
      <w:pPr>
        <w:spacing w:before="120" w:after="80"/>
        <w:rPr>
          <w:rFonts w:cs="Times New Roman"/>
          <w:sz w:val="28"/>
          <w:szCs w:val="28"/>
        </w:rPr>
      </w:pPr>
      <w:r w:rsidRPr="0054258A">
        <w:rPr>
          <w:rFonts w:cs="Times New Roman"/>
          <w:b/>
          <w:sz w:val="28"/>
          <w:szCs w:val="28"/>
        </w:rPr>
        <w:t xml:space="preserve">D. Nhu </w:t>
      </w:r>
      <w:proofErr w:type="spellStart"/>
      <w:r w:rsidRPr="0054258A">
        <w:rPr>
          <w:rFonts w:cs="Times New Roman"/>
          <w:b/>
          <w:sz w:val="28"/>
          <w:szCs w:val="28"/>
        </w:rPr>
        <w:t>cầu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dữ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liệu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ảnh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radar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05"/>
        <w:gridCol w:w="2068"/>
        <w:gridCol w:w="1946"/>
        <w:gridCol w:w="1955"/>
        <w:gridCol w:w="1930"/>
      </w:tblGrid>
      <w:tr w:rsidR="0054258A" w:rsidRPr="0054258A" w14:paraId="3D75D971" w14:textId="77777777" w:rsidTr="0054258A">
        <w:trPr>
          <w:tblHeader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12510725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Nội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498BCFFC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Lựa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chọn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/ý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kiến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13B6E392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Mức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ưu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tiên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6A451687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Thời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điểm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cần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777E259C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Ghi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54258A" w:rsidRPr="0054258A" w14:paraId="0602F734" w14:textId="77777777" w:rsidTr="0054258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A2FC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b/>
                <w:sz w:val="28"/>
                <w:szCs w:val="28"/>
              </w:rPr>
              <w:t xml:space="preserve">Nhu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sử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dụng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ảnh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radar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2B61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xuyên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FFEF7FD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sự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kiện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B307CB6" w14:textId="7251322E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thể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cần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trong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tương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lai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cầu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51EE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Cao </w:t>
            </w:r>
          </w:p>
          <w:p w14:paraId="47DA8307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TB </w:t>
            </w:r>
          </w:p>
          <w:p w14:paraId="5E2CF99A" w14:textId="49BBE204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30BD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2026-2027 </w:t>
            </w:r>
          </w:p>
          <w:p w14:paraId="03679474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2028-2030 </w:t>
            </w:r>
          </w:p>
          <w:p w14:paraId="7E707E94" w14:textId="30CEAA4A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Sau 2030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FAB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3EA943FC" w14:textId="77777777" w:rsidTr="0054258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4CA0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Độ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phân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giải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không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gian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mong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muốn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594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0,5-1 m </w:t>
            </w:r>
          </w:p>
          <w:p w14:paraId="36B1C5A9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1-3 m </w:t>
            </w:r>
          </w:p>
          <w:p w14:paraId="4B878DE9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3-5 m </w:t>
            </w:r>
          </w:p>
          <w:p w14:paraId="27C49C73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&gt;5 m </w:t>
            </w:r>
          </w:p>
          <w:p w14:paraId="30D25B96" w14:textId="2A5C08A6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BD3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Cao </w:t>
            </w:r>
          </w:p>
          <w:p w14:paraId="0C79A1DD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TB </w:t>
            </w:r>
          </w:p>
          <w:p w14:paraId="11104B95" w14:textId="21887EEA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E220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2026-2027 </w:t>
            </w:r>
          </w:p>
          <w:p w14:paraId="77CCBD0F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2028-2030 </w:t>
            </w:r>
          </w:p>
          <w:p w14:paraId="39304E8C" w14:textId="01F38F4A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Sau 2030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2C4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0BA06AAE" w14:textId="77777777" w:rsidTr="0054258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EA1E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Ứng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dụng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ưu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tiên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A3CD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Mây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/ban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đêm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EE246D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Lũ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lụt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D856085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Sạt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lở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DBEC4C0" w14:textId="529E6880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Biến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dạng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địa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hình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729A49A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Biển/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tàu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thuyền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BE8ABC1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Rừng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42CB812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49F7D5B" w14:textId="2811F690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BA06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Cao </w:t>
            </w:r>
          </w:p>
          <w:p w14:paraId="0F358E30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TB </w:t>
            </w:r>
          </w:p>
          <w:p w14:paraId="1598DAA9" w14:textId="2F0934A6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EE36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2026-2027 </w:t>
            </w:r>
          </w:p>
          <w:p w14:paraId="69081C4E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2028-2030 </w:t>
            </w:r>
          </w:p>
          <w:p w14:paraId="24094DA1" w14:textId="5BC67F22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Sau 2030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D0DD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02DF56AC" w14:textId="77777777" w:rsidTr="0054258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5820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Chế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độ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sản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phẩm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radar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cần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dùng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3ED4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Ảnh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cường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độ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582A8F5" w14:textId="3098B0D2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Chuỗi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thời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gian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843A2BF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hiện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biến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8B16230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InSAR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D8DF569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Độ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ẩm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địa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vật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1267EF7" w14:textId="18108A15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lastRenderedPageBreak/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3462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lastRenderedPageBreak/>
              <w:t xml:space="preserve">□ Cao </w:t>
            </w:r>
          </w:p>
          <w:p w14:paraId="12663CB3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TB </w:t>
            </w:r>
          </w:p>
          <w:p w14:paraId="1CE1C48A" w14:textId="06B96BB9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7226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2026-2027 </w:t>
            </w:r>
          </w:p>
          <w:p w14:paraId="56061FA4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2028-2030 </w:t>
            </w:r>
          </w:p>
          <w:p w14:paraId="1C3DB0CF" w14:textId="1EEBC58B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Sau 2030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467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0E7B8266" w14:textId="77777777" w:rsidTr="0054258A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C140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Tần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suất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thời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gian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đáp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ứng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CDA6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6-24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giờ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0E5C0D4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1-3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ngày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649964F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Hằng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tuần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ACF7507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Hằng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tháng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289D596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Theo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mùa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D5E9A00" w14:textId="03C97493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Theo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sự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kiện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5E18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Cao </w:t>
            </w:r>
          </w:p>
          <w:p w14:paraId="3A4779A2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TB </w:t>
            </w:r>
          </w:p>
          <w:p w14:paraId="3146FC78" w14:textId="1F7A84DB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Thấp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8911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2026-2027 </w:t>
            </w:r>
          </w:p>
          <w:p w14:paraId="29077900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2028-2030 </w:t>
            </w:r>
          </w:p>
          <w:p w14:paraId="0B5054D9" w14:textId="18EF226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Sau 2030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C6BA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334638B4" w14:textId="77777777" w:rsidR="0054258A" w:rsidRPr="0054258A" w:rsidRDefault="0054258A" w:rsidP="0054258A">
      <w:pPr>
        <w:spacing w:before="120" w:after="80"/>
        <w:rPr>
          <w:rFonts w:cs="Times New Roman"/>
          <w:sz w:val="28"/>
          <w:szCs w:val="28"/>
        </w:rPr>
      </w:pPr>
      <w:r w:rsidRPr="0054258A">
        <w:rPr>
          <w:rFonts w:cs="Times New Roman"/>
          <w:b/>
          <w:sz w:val="28"/>
          <w:szCs w:val="28"/>
        </w:rPr>
        <w:t xml:space="preserve">Đ. Nhu </w:t>
      </w:r>
      <w:proofErr w:type="spellStart"/>
      <w:r w:rsidRPr="0054258A">
        <w:rPr>
          <w:rFonts w:cs="Times New Roman"/>
          <w:b/>
          <w:sz w:val="28"/>
          <w:szCs w:val="28"/>
        </w:rPr>
        <w:t>cầu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sản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phẩm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thông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tin </w:t>
      </w:r>
      <w:proofErr w:type="spellStart"/>
      <w:r w:rsidRPr="0054258A">
        <w:rPr>
          <w:rFonts w:cs="Times New Roman"/>
          <w:b/>
          <w:sz w:val="28"/>
          <w:szCs w:val="28"/>
        </w:rPr>
        <w:t>và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tích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hợp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dữ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liệu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16"/>
        <w:gridCol w:w="2292"/>
        <w:gridCol w:w="2369"/>
        <w:gridCol w:w="2227"/>
      </w:tblGrid>
      <w:tr w:rsidR="0054258A" w:rsidRPr="0054258A" w14:paraId="316DE533" w14:textId="77777777" w:rsidTr="0054258A">
        <w:trPr>
          <w:tblHeader/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27FA2D54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Loại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sản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43A9C47C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nhu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62E3A223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Mục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đích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sử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dụng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đầu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ra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mong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muốn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51CFF16E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Ghi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54258A" w:rsidRPr="0054258A" w14:paraId="13C3D5CD" w14:textId="77777777" w:rsidTr="0054258A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A001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chuyên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/GIS layer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2B5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125A977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64D3555" w14:textId="7E24498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Không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D81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DEDE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96596BA" w14:textId="77777777" w:rsidTr="0054258A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C35B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Theo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dõi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biến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chuỗi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thời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9723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9331259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E6C6880" w14:textId="3753CB41" w:rsidR="0054258A" w:rsidRP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Không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CA9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FA7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72CB32A1" w14:textId="77777777" w:rsidTr="0054258A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1BD5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sz w:val="28"/>
                <w:szCs w:val="28"/>
              </w:rPr>
              <w:t>Cảnh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báo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sớm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hoặc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cảnh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báo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sự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kiện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645E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4C41695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ABCB868" w14:textId="61A320F4" w:rsidR="0054258A" w:rsidRP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Không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5B8E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0E09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574FD64A" w14:textId="77777777" w:rsidTr="0054258A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2FA3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Dashboard/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nền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tảng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trực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tuyến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7CC3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0E4050D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9CA88CF" w14:textId="56A2B71C" w:rsidR="0054258A" w:rsidRP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Không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4C23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384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60A705FF" w14:textId="77777777" w:rsidTr="0054258A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BC9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API/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chia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sẻ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5CAA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14CC9A3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B3B88F5" w14:textId="69E050EC" w:rsidR="0054258A" w:rsidRP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Không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D6E7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22BA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4899B941" w14:textId="77777777" w:rsidTr="0054258A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EBF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vệ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tinh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với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UAV,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tượng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thủy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văn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đồ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dân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cư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tầng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9FA7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4C9A48F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F7244E2" w14:textId="16BAC217" w:rsidR="0054258A" w:rsidRP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Không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905B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E660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5EEA1F38" w14:textId="77777777" w:rsidTr="0054258A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DE49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........................................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5FFA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7C7E0FE" w14:textId="77777777" w:rsid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54B07108" w14:textId="4A0F750C" w:rsidR="0054258A" w:rsidRPr="0054258A" w:rsidRDefault="0054258A" w:rsidP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Không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29EF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6A20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56BCA021" w14:textId="77777777" w:rsidR="0054258A" w:rsidRPr="0054258A" w:rsidRDefault="0054258A" w:rsidP="0054258A">
      <w:pPr>
        <w:spacing w:before="120" w:after="80"/>
        <w:rPr>
          <w:rFonts w:cs="Times New Roman"/>
          <w:sz w:val="28"/>
          <w:szCs w:val="28"/>
        </w:rPr>
      </w:pPr>
      <w:r w:rsidRPr="0054258A">
        <w:rPr>
          <w:rFonts w:cs="Times New Roman"/>
          <w:b/>
          <w:sz w:val="28"/>
          <w:szCs w:val="28"/>
        </w:rPr>
        <w:t xml:space="preserve">E. </w:t>
      </w:r>
      <w:proofErr w:type="spellStart"/>
      <w:r w:rsidRPr="0054258A">
        <w:rPr>
          <w:rFonts w:cs="Times New Roman"/>
          <w:b/>
          <w:sz w:val="28"/>
          <w:szCs w:val="28"/>
        </w:rPr>
        <w:t>Nguồn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lực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b/>
          <w:sz w:val="28"/>
          <w:szCs w:val="28"/>
        </w:rPr>
        <w:t>cơ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chế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sử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dụng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và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đặt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hàng</w:t>
      </w:r>
      <w:proofErr w:type="spellEnd"/>
    </w:p>
    <w:p w14:paraId="1D57E456" w14:textId="77777777" w:rsidR="0054258A" w:rsidRPr="0054258A" w:rsidRDefault="0054258A" w:rsidP="0054258A">
      <w:pPr>
        <w:spacing w:after="60" w:line="252" w:lineRule="auto"/>
        <w:rPr>
          <w:rFonts w:cs="Times New Roman"/>
          <w:sz w:val="28"/>
          <w:szCs w:val="28"/>
        </w:rPr>
      </w:pPr>
      <w:r w:rsidRPr="0054258A">
        <w:rPr>
          <w:rFonts w:cs="Times New Roman"/>
          <w:b/>
          <w:sz w:val="28"/>
          <w:szCs w:val="28"/>
        </w:rPr>
        <w:t xml:space="preserve">1. </w:t>
      </w:r>
      <w:proofErr w:type="spellStart"/>
      <w:r w:rsidRPr="0054258A">
        <w:rPr>
          <w:rFonts w:cs="Times New Roman"/>
          <w:b/>
          <w:sz w:val="28"/>
          <w:szCs w:val="28"/>
        </w:rPr>
        <w:t>Nguồn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kinh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phí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hiện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nay </w:t>
      </w:r>
      <w:proofErr w:type="spellStart"/>
      <w:r w:rsidRPr="0054258A">
        <w:rPr>
          <w:rFonts w:cs="Times New Roman"/>
          <w:b/>
          <w:sz w:val="28"/>
          <w:szCs w:val="28"/>
        </w:rPr>
        <w:t>cho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việc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khai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thác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dữ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liệu</w:t>
      </w:r>
      <w:proofErr w:type="spellEnd"/>
      <w:r w:rsidRPr="0054258A">
        <w:rPr>
          <w:rFonts w:cs="Times New Roman"/>
          <w:b/>
          <w:sz w:val="28"/>
          <w:szCs w:val="28"/>
        </w:rPr>
        <w:t>/</w:t>
      </w:r>
      <w:proofErr w:type="spellStart"/>
      <w:r w:rsidRPr="0054258A">
        <w:rPr>
          <w:rFonts w:cs="Times New Roman"/>
          <w:b/>
          <w:sz w:val="28"/>
          <w:szCs w:val="28"/>
        </w:rPr>
        <w:t>sản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phẩm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vệ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tinh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64"/>
        <w:gridCol w:w="4740"/>
      </w:tblGrid>
      <w:tr w:rsidR="0054258A" w:rsidRPr="0054258A" w14:paraId="1F0F2277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4FDF829F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Nguồn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kinh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phí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4CA2DD43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b/>
                <w:sz w:val="28"/>
                <w:szCs w:val="28"/>
              </w:rPr>
              <w:t xml:space="preserve">Thông tin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bổ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sung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nếu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có</w:t>
            </w:r>
            <w:proofErr w:type="spellEnd"/>
          </w:p>
        </w:tc>
      </w:tr>
      <w:tr w:rsidR="0054258A" w:rsidRPr="0054258A" w14:paraId="5A0E4080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01E1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Ngân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sách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chi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D5A0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5798E58A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658F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lastRenderedPageBreak/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khoa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học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và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nghệ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10D7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2D73BF10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CC61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Dự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án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đầu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tư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chương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trình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mục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tiêu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án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chuyên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ngành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78A1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3FF3C04B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84FB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Nguồn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chuyển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đổi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số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cơ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sở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chuyên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ngành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658D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0008AEAA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D092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quốc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tế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viện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trợ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dự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án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tài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trợ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23EA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372B60EE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5D89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Nguồn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xã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hội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hóa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doanh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504C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51D20B91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64D4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nguồn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kinh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ổn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CEBE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FCD30A4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8A87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............................................................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102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1DCFBBDA" w14:textId="77777777" w:rsidR="0054258A" w:rsidRPr="0054258A" w:rsidRDefault="0054258A" w:rsidP="0054258A">
      <w:pPr>
        <w:spacing w:after="60" w:line="252" w:lineRule="auto"/>
        <w:rPr>
          <w:rFonts w:cs="Times New Roman"/>
          <w:sz w:val="28"/>
          <w:szCs w:val="28"/>
        </w:rPr>
      </w:pPr>
      <w:proofErr w:type="spellStart"/>
      <w:r w:rsidRPr="0054258A">
        <w:rPr>
          <w:rFonts w:cs="Times New Roman"/>
          <w:i/>
          <w:sz w:val="28"/>
          <w:szCs w:val="28"/>
        </w:rPr>
        <w:t>Ghi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chú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: </w:t>
      </w:r>
      <w:proofErr w:type="spellStart"/>
      <w:r w:rsidRPr="0054258A">
        <w:rPr>
          <w:rFonts w:cs="Times New Roman"/>
          <w:i/>
          <w:sz w:val="28"/>
          <w:szCs w:val="28"/>
        </w:rPr>
        <w:t>Có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thể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chọn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nhiều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phương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án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. Trường </w:t>
      </w:r>
      <w:proofErr w:type="spellStart"/>
      <w:r w:rsidRPr="0054258A">
        <w:rPr>
          <w:rFonts w:cs="Times New Roman"/>
          <w:i/>
          <w:sz w:val="28"/>
          <w:szCs w:val="28"/>
        </w:rPr>
        <w:t>hợp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nguồn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kinh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phí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nằm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trong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chương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trình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i/>
          <w:sz w:val="28"/>
          <w:szCs w:val="28"/>
        </w:rPr>
        <w:t>đề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án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hoặc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dự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án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cụ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thể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i/>
          <w:sz w:val="28"/>
          <w:szCs w:val="28"/>
        </w:rPr>
        <w:t>đề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nghị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ghi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rõ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tên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chương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trình</w:t>
      </w:r>
      <w:proofErr w:type="spellEnd"/>
      <w:r w:rsidRPr="0054258A">
        <w:rPr>
          <w:rFonts w:cs="Times New Roman"/>
          <w:i/>
          <w:sz w:val="28"/>
          <w:szCs w:val="28"/>
        </w:rPr>
        <w:t>/</w:t>
      </w:r>
      <w:proofErr w:type="spellStart"/>
      <w:r w:rsidRPr="0054258A">
        <w:rPr>
          <w:rFonts w:cs="Times New Roman"/>
          <w:i/>
          <w:sz w:val="28"/>
          <w:szCs w:val="28"/>
        </w:rPr>
        <w:t>đề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án</w:t>
      </w:r>
      <w:proofErr w:type="spellEnd"/>
      <w:r w:rsidRPr="0054258A">
        <w:rPr>
          <w:rFonts w:cs="Times New Roman"/>
          <w:i/>
          <w:sz w:val="28"/>
          <w:szCs w:val="28"/>
        </w:rPr>
        <w:t>/</w:t>
      </w:r>
      <w:proofErr w:type="spellStart"/>
      <w:r w:rsidRPr="0054258A">
        <w:rPr>
          <w:rFonts w:cs="Times New Roman"/>
          <w:i/>
          <w:sz w:val="28"/>
          <w:szCs w:val="28"/>
        </w:rPr>
        <w:t>dự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án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nếu</w:t>
      </w:r>
      <w:proofErr w:type="spellEnd"/>
      <w:r w:rsidRPr="0054258A">
        <w:rPr>
          <w:rFonts w:cs="Times New Roman"/>
          <w:i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i/>
          <w:sz w:val="28"/>
          <w:szCs w:val="28"/>
        </w:rPr>
        <w:t>có</w:t>
      </w:r>
      <w:proofErr w:type="spellEnd"/>
      <w:r w:rsidRPr="0054258A">
        <w:rPr>
          <w:rFonts w:cs="Times New Roman"/>
          <w:i/>
          <w:sz w:val="28"/>
          <w:szCs w:val="28"/>
        </w:rPr>
        <w:t>.</w:t>
      </w:r>
    </w:p>
    <w:p w14:paraId="45665D7B" w14:textId="77777777" w:rsidR="0054258A" w:rsidRPr="0054258A" w:rsidRDefault="0054258A" w:rsidP="0054258A">
      <w:pPr>
        <w:spacing w:after="60" w:line="252" w:lineRule="auto"/>
        <w:rPr>
          <w:rFonts w:cs="Times New Roman"/>
          <w:sz w:val="28"/>
          <w:szCs w:val="28"/>
        </w:rPr>
      </w:pPr>
      <w:r w:rsidRPr="0054258A">
        <w:rPr>
          <w:rFonts w:cs="Times New Roman"/>
          <w:b/>
          <w:sz w:val="28"/>
          <w:szCs w:val="28"/>
        </w:rPr>
        <w:t xml:space="preserve">2. </w:t>
      </w:r>
      <w:proofErr w:type="spellStart"/>
      <w:r w:rsidRPr="0054258A">
        <w:rPr>
          <w:rFonts w:cs="Times New Roman"/>
          <w:b/>
          <w:sz w:val="28"/>
          <w:szCs w:val="28"/>
        </w:rPr>
        <w:t>Hình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thức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tiếp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cận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b/>
          <w:sz w:val="28"/>
          <w:szCs w:val="28"/>
        </w:rPr>
        <w:t>sử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dụng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dữ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liệu</w:t>
      </w:r>
      <w:proofErr w:type="spellEnd"/>
      <w:r w:rsidRPr="0054258A">
        <w:rPr>
          <w:rFonts w:cs="Times New Roman"/>
          <w:b/>
          <w:sz w:val="28"/>
          <w:szCs w:val="28"/>
        </w:rPr>
        <w:t>/</w:t>
      </w:r>
      <w:proofErr w:type="spellStart"/>
      <w:r w:rsidRPr="0054258A">
        <w:rPr>
          <w:rFonts w:cs="Times New Roman"/>
          <w:b/>
          <w:sz w:val="28"/>
          <w:szCs w:val="28"/>
        </w:rPr>
        <w:t>sản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phẩm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vệ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tinh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hiện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nay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64"/>
        <w:gridCol w:w="4740"/>
      </w:tblGrid>
      <w:tr w:rsidR="0054258A" w:rsidRPr="0054258A" w14:paraId="6A853ABE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031D15DF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Hình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thức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tiếp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cận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sử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0DDCCBDB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b/>
                <w:sz w:val="28"/>
                <w:szCs w:val="28"/>
              </w:rPr>
              <w:t xml:space="preserve">Thông tin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bổ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sung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nếu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có</w:t>
            </w:r>
            <w:proofErr w:type="spellEnd"/>
          </w:p>
        </w:tc>
      </w:tr>
      <w:tr w:rsidR="0054258A" w:rsidRPr="0054258A" w14:paraId="2CD3BB11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85FC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Tự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khai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nguồn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hệ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thống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hiện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đơn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vị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CACB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3602641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558A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Nhận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chia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sẻ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cơ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quan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đơn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vị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chuyên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B3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EA96E0E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361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Mua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từng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hoặc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từng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thời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điểm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phát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sinh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cầu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368C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7225E486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D6B7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Thuê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dịch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tin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hạn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hoặc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gói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vụ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D32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438C0205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CEF5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sản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phẩm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tin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phục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quản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lý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nước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chuyên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ngành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6499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694BF01F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5BBF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quốc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tế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dự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án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tài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trợ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7BC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7403A1D6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B38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cơ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chế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tiếp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cận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ổn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27C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E90736E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7312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............................................................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5BC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26A8F4CA" w14:textId="77777777" w:rsidR="0054258A" w:rsidRPr="0054258A" w:rsidRDefault="0054258A" w:rsidP="0054258A">
      <w:pPr>
        <w:spacing w:after="60" w:line="252" w:lineRule="auto"/>
        <w:rPr>
          <w:rFonts w:cs="Times New Roman"/>
          <w:sz w:val="28"/>
          <w:szCs w:val="28"/>
        </w:rPr>
      </w:pPr>
      <w:r w:rsidRPr="0054258A">
        <w:rPr>
          <w:rFonts w:cs="Times New Roman"/>
          <w:b/>
          <w:sz w:val="28"/>
          <w:szCs w:val="28"/>
        </w:rPr>
        <w:t xml:space="preserve">3. Nhu </w:t>
      </w:r>
      <w:proofErr w:type="spellStart"/>
      <w:r w:rsidRPr="0054258A">
        <w:rPr>
          <w:rFonts w:cs="Times New Roman"/>
          <w:b/>
          <w:sz w:val="28"/>
          <w:szCs w:val="28"/>
        </w:rPr>
        <w:t>cầu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đặt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hàng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hoặc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bố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trí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kinh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phí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giai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đoạn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2026-2030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64"/>
        <w:gridCol w:w="4740"/>
      </w:tblGrid>
      <w:tr w:rsidR="0054258A" w:rsidRPr="0054258A" w14:paraId="2DC2A754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3AC3BB35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b/>
                <w:sz w:val="28"/>
                <w:szCs w:val="28"/>
              </w:rPr>
              <w:t xml:space="preserve">Nhu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cơ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chế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dự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kiến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01F1A139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b/>
                <w:sz w:val="28"/>
                <w:szCs w:val="28"/>
              </w:rPr>
              <w:t xml:space="preserve">Thông tin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bổ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sung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nếu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có</w:t>
            </w:r>
            <w:proofErr w:type="spellEnd"/>
          </w:p>
        </w:tc>
      </w:tr>
      <w:tr w:rsidR="0054258A" w:rsidRPr="0054258A" w14:paraId="72680E14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0E0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thường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1C0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764F90D6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14DF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hàng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theo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nhiệm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vụ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sự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kiện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6F5F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07529517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4F3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nhưng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nguồn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kinh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ràng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B2FE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947DACE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4C88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xuất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bố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kinh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trong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chương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trình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đề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án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dự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án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đơn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vị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139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4A59D129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D52B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xác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định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đặt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C5A2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751CFB42" w14:textId="77777777" w:rsidTr="0054258A">
        <w:trPr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EEBA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lastRenderedPageBreak/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Khác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: ............................................................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57CB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73DFFE1F" w14:textId="77777777" w:rsidR="0054258A" w:rsidRPr="0054258A" w:rsidRDefault="0054258A" w:rsidP="0054258A">
      <w:pPr>
        <w:spacing w:after="60" w:line="252" w:lineRule="auto"/>
        <w:rPr>
          <w:rFonts w:cs="Times New Roman"/>
          <w:sz w:val="28"/>
          <w:szCs w:val="28"/>
        </w:rPr>
      </w:pPr>
      <w:proofErr w:type="spellStart"/>
      <w:r w:rsidRPr="0054258A">
        <w:rPr>
          <w:rFonts w:cs="Times New Roman"/>
          <w:b/>
          <w:sz w:val="28"/>
          <w:szCs w:val="28"/>
        </w:rPr>
        <w:t>Nội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dung </w:t>
      </w:r>
      <w:proofErr w:type="spellStart"/>
      <w:r w:rsidRPr="0054258A">
        <w:rPr>
          <w:rFonts w:cs="Times New Roman"/>
          <w:b/>
          <w:sz w:val="28"/>
          <w:szCs w:val="28"/>
        </w:rPr>
        <w:t>đề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xuất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thêm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về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cơ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chế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đặt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hàng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, chia </w:t>
      </w:r>
      <w:proofErr w:type="spellStart"/>
      <w:r w:rsidRPr="0054258A">
        <w:rPr>
          <w:rFonts w:cs="Times New Roman"/>
          <w:b/>
          <w:sz w:val="28"/>
          <w:szCs w:val="28"/>
        </w:rPr>
        <w:t>sẻ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dữ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liệu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b/>
          <w:sz w:val="28"/>
          <w:szCs w:val="28"/>
        </w:rPr>
        <w:t>định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mức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kinh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phí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hoặc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hình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thức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phối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hợp</w:t>
      </w:r>
      <w:proofErr w:type="spellEnd"/>
      <w:r w:rsidRPr="0054258A">
        <w:rPr>
          <w:rFonts w:cs="Times New Roman"/>
          <w:b/>
          <w:sz w:val="28"/>
          <w:szCs w:val="28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04"/>
      </w:tblGrid>
      <w:tr w:rsidR="0054258A" w:rsidRPr="0054258A" w14:paraId="68FA1687" w14:textId="77777777" w:rsidTr="0054258A">
        <w:trPr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E1DF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5D10FCBB" w14:textId="77777777" w:rsidTr="0054258A">
        <w:trPr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363F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2C2309B9" w14:textId="77777777" w:rsidTr="0054258A">
        <w:trPr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76B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5738BD5F" w14:textId="77777777" w:rsidR="0054258A" w:rsidRPr="0054258A" w:rsidRDefault="0054258A" w:rsidP="0054258A">
      <w:pPr>
        <w:spacing w:before="120" w:after="80"/>
        <w:rPr>
          <w:rFonts w:cs="Times New Roman"/>
          <w:sz w:val="28"/>
          <w:szCs w:val="28"/>
        </w:rPr>
      </w:pPr>
      <w:r w:rsidRPr="0054258A">
        <w:rPr>
          <w:rFonts w:cs="Times New Roman"/>
          <w:b/>
          <w:sz w:val="28"/>
          <w:szCs w:val="28"/>
        </w:rPr>
        <w:t xml:space="preserve">G. </w:t>
      </w:r>
      <w:proofErr w:type="spellStart"/>
      <w:r w:rsidRPr="0054258A">
        <w:rPr>
          <w:rFonts w:cs="Times New Roman"/>
          <w:b/>
          <w:sz w:val="28"/>
          <w:szCs w:val="28"/>
        </w:rPr>
        <w:t>Hiện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trạng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năng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lực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tiếp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nhận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b/>
          <w:sz w:val="28"/>
          <w:szCs w:val="28"/>
        </w:rPr>
        <w:t>xử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lý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và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khai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thác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dữ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liệu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04"/>
        <w:gridCol w:w="2455"/>
        <w:gridCol w:w="2518"/>
        <w:gridCol w:w="2427"/>
      </w:tblGrid>
      <w:tr w:rsidR="0054258A" w:rsidRPr="0054258A" w14:paraId="1197BD80" w14:textId="77777777" w:rsidTr="0054258A">
        <w:trPr>
          <w:tblHeader/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36C5C412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Nội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5BFFC938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Hiện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trạng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7ED74BA5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b/>
                <w:sz w:val="28"/>
                <w:szCs w:val="28"/>
              </w:rPr>
              <w:t xml:space="preserve">Nhu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cầu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tăng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cường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vAlign w:val="center"/>
            <w:hideMark/>
          </w:tcPr>
          <w:p w14:paraId="247E0522" w14:textId="77777777" w:rsidR="0054258A" w:rsidRPr="0054258A" w:rsidRDefault="0054258A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Ghi</w:t>
            </w:r>
            <w:proofErr w:type="spellEnd"/>
            <w:r w:rsidRPr="0054258A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54258A" w:rsidRPr="0054258A" w14:paraId="3825C88E" w14:textId="77777777" w:rsidTr="0054258A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8A4E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sz w:val="28"/>
                <w:szCs w:val="28"/>
              </w:rPr>
              <w:t>Nhân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lực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xử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lý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ứng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29FE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Đủ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DC389E3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Thiếu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ABF8BA9" w14:textId="0E16DA5B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5779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Đào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cơ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bản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DD7EA0F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Đào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chuyên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sâu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15D8425" w14:textId="5DF29200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Chuyển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giao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quy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trình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0A9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3369B360" w14:textId="77777777" w:rsidTr="0054258A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BC2A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mềm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cụ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xử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lý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809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2EC6A5DA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nhưng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đủ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7BE6329" w14:textId="2557A7A2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4510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Phần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mềm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chuyên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FEBF7D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Nền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tảng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trực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tuyến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DEEF5D0" w14:textId="3C8A47A9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>□ API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ED6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3B406937" w14:textId="77777777" w:rsidTr="0054258A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389F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54258A">
              <w:rPr>
                <w:rFonts w:cs="Times New Roman"/>
                <w:sz w:val="28"/>
                <w:szCs w:val="28"/>
              </w:rPr>
              <w:t>Hạ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lưu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tính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052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Đủ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4AC526A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đủ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170284A" w14:textId="60032B98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AE87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Lưu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4535E6D6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Máy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chủ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3534555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Cloud/HPC </w:t>
            </w:r>
          </w:p>
          <w:p w14:paraId="76C69AE3" w14:textId="3FE58605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Chia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sẻ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E7FB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4C603394" w14:textId="77777777" w:rsidTr="0054258A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4570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Quy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trình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sử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dụng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/chia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sẻ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42F0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Đã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64F2B3D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Đang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xây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dựng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7EA1A716" w14:textId="57FED571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có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36ED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Quy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trình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nội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bộ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069F627C" w14:textId="77777777" w:rsid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Liên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thông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dữ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liệu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A93E92F" w14:textId="20BCD0B5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  <w:r w:rsidRPr="0054258A">
              <w:rPr>
                <w:rFonts w:cs="Times New Roman"/>
                <w:sz w:val="28"/>
                <w:szCs w:val="28"/>
              </w:rPr>
              <w:t xml:space="preserve">□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Phân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quyền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bảo</w:t>
            </w:r>
            <w:proofErr w:type="spellEnd"/>
            <w:r w:rsidRPr="0054258A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54258A">
              <w:rPr>
                <w:rFonts w:cs="Times New Roman"/>
                <w:sz w:val="28"/>
                <w:szCs w:val="28"/>
              </w:rPr>
              <w:t>mật</w:t>
            </w:r>
            <w:proofErr w:type="spellEnd"/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8305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21A789A9" w14:textId="77777777" w:rsidR="0054258A" w:rsidRPr="0054258A" w:rsidRDefault="0054258A" w:rsidP="0054258A">
      <w:pPr>
        <w:spacing w:before="120" w:after="80"/>
        <w:rPr>
          <w:rFonts w:cs="Times New Roman"/>
          <w:sz w:val="28"/>
          <w:szCs w:val="28"/>
        </w:rPr>
      </w:pPr>
      <w:r w:rsidRPr="0054258A">
        <w:rPr>
          <w:rFonts w:cs="Times New Roman"/>
          <w:b/>
          <w:sz w:val="28"/>
          <w:szCs w:val="28"/>
        </w:rPr>
        <w:t xml:space="preserve">H. </w:t>
      </w:r>
      <w:proofErr w:type="spellStart"/>
      <w:r w:rsidRPr="0054258A">
        <w:rPr>
          <w:rFonts w:cs="Times New Roman"/>
          <w:b/>
          <w:sz w:val="28"/>
          <w:szCs w:val="28"/>
        </w:rPr>
        <w:t>Kiến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nghị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b/>
          <w:sz w:val="28"/>
          <w:szCs w:val="28"/>
        </w:rPr>
        <w:t>đề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xuất</w:t>
      </w:r>
      <w:proofErr w:type="spellEnd"/>
      <w:r w:rsidRPr="0054258A">
        <w:rPr>
          <w:rFonts w:cs="Times New Roman"/>
          <w:b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b/>
          <w:sz w:val="28"/>
          <w:szCs w:val="28"/>
        </w:rPr>
        <w:t>khác</w:t>
      </w:r>
      <w:proofErr w:type="spellEnd"/>
    </w:p>
    <w:p w14:paraId="3358EA84" w14:textId="77777777" w:rsidR="0054258A" w:rsidRPr="0054258A" w:rsidRDefault="0054258A" w:rsidP="0054258A">
      <w:pPr>
        <w:spacing w:after="60" w:line="252" w:lineRule="auto"/>
        <w:rPr>
          <w:rFonts w:cs="Times New Roman"/>
          <w:sz w:val="28"/>
          <w:szCs w:val="28"/>
        </w:rPr>
      </w:pPr>
      <w:proofErr w:type="spellStart"/>
      <w:r w:rsidRPr="0054258A">
        <w:rPr>
          <w:rFonts w:cs="Times New Roman"/>
          <w:sz w:val="28"/>
          <w:szCs w:val="28"/>
        </w:rPr>
        <w:t>Đề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nghị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nêu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các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kiến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nghị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về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tiêu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chuẩn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dữ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liệu</w:t>
      </w:r>
      <w:proofErr w:type="spellEnd"/>
      <w:r w:rsidRPr="0054258A">
        <w:rPr>
          <w:rFonts w:cs="Times New Roman"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sz w:val="28"/>
          <w:szCs w:val="28"/>
        </w:rPr>
        <w:t>cơ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chế</w:t>
      </w:r>
      <w:proofErr w:type="spellEnd"/>
      <w:r w:rsidRPr="0054258A">
        <w:rPr>
          <w:rFonts w:cs="Times New Roman"/>
          <w:sz w:val="28"/>
          <w:szCs w:val="28"/>
        </w:rPr>
        <w:t xml:space="preserve"> chia </w:t>
      </w:r>
      <w:proofErr w:type="spellStart"/>
      <w:r w:rsidRPr="0054258A">
        <w:rPr>
          <w:rFonts w:cs="Times New Roman"/>
          <w:sz w:val="28"/>
          <w:szCs w:val="28"/>
        </w:rPr>
        <w:t>sẻ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dữ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liệu</w:t>
      </w:r>
      <w:proofErr w:type="spellEnd"/>
      <w:r w:rsidRPr="0054258A">
        <w:rPr>
          <w:rFonts w:cs="Times New Roman"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sz w:val="28"/>
          <w:szCs w:val="28"/>
        </w:rPr>
        <w:t>bảo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mật</w:t>
      </w:r>
      <w:proofErr w:type="spellEnd"/>
      <w:r w:rsidRPr="0054258A">
        <w:rPr>
          <w:rFonts w:cs="Times New Roman"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sz w:val="28"/>
          <w:szCs w:val="28"/>
        </w:rPr>
        <w:t>định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mức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kinh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phí</w:t>
      </w:r>
      <w:proofErr w:type="spellEnd"/>
      <w:r w:rsidRPr="0054258A">
        <w:rPr>
          <w:rFonts w:cs="Times New Roman"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sz w:val="28"/>
          <w:szCs w:val="28"/>
        </w:rPr>
        <w:t>đặt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hàng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sản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phẩm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thông</w:t>
      </w:r>
      <w:proofErr w:type="spellEnd"/>
      <w:r w:rsidRPr="0054258A">
        <w:rPr>
          <w:rFonts w:cs="Times New Roman"/>
          <w:sz w:val="28"/>
          <w:szCs w:val="28"/>
        </w:rPr>
        <w:t xml:space="preserve"> tin, </w:t>
      </w:r>
      <w:proofErr w:type="spellStart"/>
      <w:r w:rsidRPr="0054258A">
        <w:rPr>
          <w:rFonts w:cs="Times New Roman"/>
          <w:sz w:val="28"/>
          <w:szCs w:val="28"/>
        </w:rPr>
        <w:t>phối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hợp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kỹ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thuật</w:t>
      </w:r>
      <w:proofErr w:type="spellEnd"/>
      <w:r w:rsidRPr="0054258A">
        <w:rPr>
          <w:rFonts w:cs="Times New Roman"/>
          <w:sz w:val="28"/>
          <w:szCs w:val="28"/>
        </w:rPr>
        <w:t xml:space="preserve">, </w:t>
      </w:r>
      <w:proofErr w:type="spellStart"/>
      <w:r w:rsidRPr="0054258A">
        <w:rPr>
          <w:rFonts w:cs="Times New Roman"/>
          <w:sz w:val="28"/>
          <w:szCs w:val="28"/>
        </w:rPr>
        <w:t>đào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tạo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hoặc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các</w:t>
      </w:r>
      <w:proofErr w:type="spellEnd"/>
      <w:r w:rsidRPr="0054258A">
        <w:rPr>
          <w:rFonts w:cs="Times New Roman"/>
          <w:sz w:val="28"/>
          <w:szCs w:val="28"/>
        </w:rPr>
        <w:t xml:space="preserve"> </w:t>
      </w:r>
      <w:proofErr w:type="spellStart"/>
      <w:r w:rsidRPr="0054258A">
        <w:rPr>
          <w:rFonts w:cs="Times New Roman"/>
          <w:sz w:val="28"/>
          <w:szCs w:val="28"/>
        </w:rPr>
        <w:t>nội</w:t>
      </w:r>
      <w:proofErr w:type="spellEnd"/>
      <w:r w:rsidRPr="0054258A">
        <w:rPr>
          <w:rFonts w:cs="Times New Roman"/>
          <w:sz w:val="28"/>
          <w:szCs w:val="28"/>
        </w:rPr>
        <w:t xml:space="preserve"> dung </w:t>
      </w:r>
      <w:proofErr w:type="spellStart"/>
      <w:r w:rsidRPr="0054258A">
        <w:rPr>
          <w:rFonts w:cs="Times New Roman"/>
          <w:sz w:val="28"/>
          <w:szCs w:val="28"/>
        </w:rPr>
        <w:t>khác</w:t>
      </w:r>
      <w:proofErr w:type="spellEnd"/>
      <w:r w:rsidRPr="0054258A">
        <w:rPr>
          <w:rFonts w:cs="Times New Roman"/>
          <w:sz w:val="28"/>
          <w:szCs w:val="28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04"/>
      </w:tblGrid>
      <w:tr w:rsidR="0054258A" w:rsidRPr="0054258A" w14:paraId="59F06F3E" w14:textId="77777777" w:rsidTr="0054258A">
        <w:trPr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A6C9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30374E6B" w14:textId="77777777" w:rsidTr="0054258A">
        <w:trPr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9209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1EC48058" w14:textId="77777777" w:rsidTr="0054258A">
        <w:trPr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2F1E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54258A" w:rsidRPr="0054258A" w14:paraId="0A3E6D34" w14:textId="77777777" w:rsidTr="0054258A">
        <w:trPr>
          <w:jc w:val="center"/>
        </w:trPr>
        <w:tc>
          <w:tcPr>
            <w:tcW w:w="10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7FC4" w14:textId="77777777" w:rsidR="0054258A" w:rsidRPr="0054258A" w:rsidRDefault="0054258A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695DFA2D" w14:textId="72F0A978" w:rsidR="00CB6723" w:rsidRPr="005A2051" w:rsidRDefault="00CB6723" w:rsidP="005A2051">
      <w:pPr>
        <w:spacing w:after="120"/>
        <w:jc w:val="both"/>
        <w:rPr>
          <w:rFonts w:cs="Times New Roman"/>
          <w:sz w:val="28"/>
          <w:szCs w:val="28"/>
        </w:rPr>
      </w:pPr>
    </w:p>
    <w:sectPr w:rsidR="00CB6723" w:rsidRPr="005A2051" w:rsidSect="005A2051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258A"/>
    <w:rsid w:val="005A2051"/>
    <w:rsid w:val="00985214"/>
    <w:rsid w:val="00AA1D8D"/>
    <w:rsid w:val="00B47730"/>
    <w:rsid w:val="00CB0664"/>
    <w:rsid w:val="00CB6723"/>
    <w:rsid w:val="00F74F0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A9E40A"/>
  <w14:defaultImageDpi w14:val="300"/>
  <w15:docId w15:val="{C8447205-760B-4138-BA43-2E0246781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2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F66B18-4B45-40BE-A11B-04C0056DC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 Xuan Huy</cp:lastModifiedBy>
  <cp:revision>10</cp:revision>
  <dcterms:created xsi:type="dcterms:W3CDTF">2013-12-23T23:15:00Z</dcterms:created>
  <dcterms:modified xsi:type="dcterms:W3CDTF">2026-06-03T08:56:00Z</dcterms:modified>
  <cp:category/>
</cp:coreProperties>
</file>