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678" w:rsidRPr="005D0238" w:rsidRDefault="007908CC">
      <w:pPr>
        <w:jc w:val="center"/>
        <w:rPr>
          <w:rFonts w:cs="Times New Roman"/>
          <w:sz w:val="28"/>
          <w:szCs w:val="28"/>
        </w:rPr>
      </w:pPr>
      <w:r w:rsidRPr="005D0238">
        <w:rPr>
          <w:rFonts w:cs="Times New Roman"/>
          <w:b/>
          <w:sz w:val="28"/>
          <w:szCs w:val="28"/>
        </w:rPr>
        <w:t xml:space="preserve">MẪU 02 - PHIẾU CUNG CẤP THÔNG TIN NHU CẦU LÀM CHỦ </w:t>
      </w:r>
      <w:r w:rsidR="005D0238">
        <w:rPr>
          <w:rFonts w:cs="Times New Roman"/>
          <w:b/>
          <w:sz w:val="28"/>
          <w:szCs w:val="28"/>
        </w:rPr>
        <w:br/>
      </w:r>
      <w:r w:rsidRPr="005D0238">
        <w:rPr>
          <w:rFonts w:cs="Times New Roman"/>
          <w:b/>
          <w:sz w:val="28"/>
          <w:szCs w:val="28"/>
        </w:rPr>
        <w:t>CÔNG NGHỆ VÀ DÒNG VỆ TINH</w:t>
      </w:r>
    </w:p>
    <w:p w:rsidR="00FA6678" w:rsidRPr="005D0238" w:rsidRDefault="007908CC">
      <w:pPr>
        <w:jc w:val="center"/>
        <w:rPr>
          <w:rFonts w:cs="Times New Roman"/>
          <w:sz w:val="28"/>
          <w:szCs w:val="28"/>
        </w:rPr>
      </w:pPr>
      <w:r w:rsidRPr="005D0238">
        <w:rPr>
          <w:rFonts w:cs="Times New Roman"/>
          <w:i/>
          <w:sz w:val="28"/>
          <w:szCs w:val="28"/>
        </w:rPr>
        <w:t>Dành cho viện, trường, doanh nghiệp vũ trụ, nhóm kỹ thuật; có thể đánh dấu nhiều lựa chọn</w:t>
      </w:r>
    </w:p>
    <w:p w:rsidR="00FA6678" w:rsidRPr="005D0238" w:rsidRDefault="007908CC">
      <w:pPr>
        <w:spacing w:after="120"/>
        <w:jc w:val="both"/>
        <w:rPr>
          <w:rFonts w:cs="Times New Roman"/>
          <w:sz w:val="28"/>
          <w:szCs w:val="28"/>
        </w:rPr>
      </w:pPr>
      <w:r w:rsidRPr="005D0238">
        <w:rPr>
          <w:rFonts w:cs="Times New Roman"/>
          <w:sz w:val="28"/>
          <w:szCs w:val="28"/>
        </w:rPr>
        <w:t xml:space="preserve">Mục đích: xác định lớp vệ tinh, phân hệ và mức độ làm chủ công nghệ cần ưu tiên trong </w:t>
      </w:r>
      <w:r w:rsidRPr="005D0238">
        <w:rPr>
          <w:rFonts w:cs="Times New Roman"/>
          <w:sz w:val="28"/>
          <w:szCs w:val="28"/>
        </w:rPr>
        <w:t>giai đoạn đến năm 2030 và sau năm 2030.</w:t>
      </w:r>
    </w:p>
    <w:p w:rsidR="00FA6678" w:rsidRPr="005D0238" w:rsidRDefault="007908CC">
      <w:pPr>
        <w:spacing w:before="120" w:after="60"/>
        <w:rPr>
          <w:rFonts w:cs="Times New Roman"/>
          <w:sz w:val="28"/>
          <w:szCs w:val="28"/>
        </w:rPr>
      </w:pPr>
      <w:r w:rsidRPr="005D0238">
        <w:rPr>
          <w:rFonts w:cs="Times New Roman"/>
          <w:b/>
          <w:sz w:val="28"/>
          <w:szCs w:val="28"/>
        </w:rPr>
        <w:t>A. Thông tin chung</w:t>
      </w:r>
    </w:p>
    <w:tbl>
      <w:tblPr>
        <w:tblStyle w:val="TableGrid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76"/>
        <w:gridCol w:w="7428"/>
      </w:tblGrid>
      <w:tr w:rsidR="00FA6678" w:rsidRPr="005D0238" w:rsidTr="005D0238">
        <w:trPr>
          <w:tblHeader/>
          <w:jc w:val="center"/>
        </w:trPr>
        <w:tc>
          <w:tcPr>
            <w:tcW w:w="1250" w:type="pct"/>
            <w:shd w:val="clear" w:color="auto" w:fill="D9EAF7"/>
            <w:vAlign w:val="center"/>
          </w:tcPr>
          <w:p w:rsidR="00FA6678" w:rsidRPr="005D0238" w:rsidRDefault="007908C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3750" w:type="pct"/>
            <w:shd w:val="clear" w:color="auto" w:fill="D9EAF7"/>
            <w:vAlign w:val="center"/>
          </w:tcPr>
          <w:p w:rsidR="00FA6678" w:rsidRPr="005D0238" w:rsidRDefault="007908C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b/>
                <w:sz w:val="28"/>
                <w:szCs w:val="28"/>
              </w:rPr>
              <w:t>Thông tin</w:t>
            </w:r>
          </w:p>
        </w:tc>
      </w:tr>
      <w:tr w:rsidR="00FA6678" w:rsidRPr="005D0238" w:rsidTr="005D0238">
        <w:trPr>
          <w:jc w:val="center"/>
        </w:trPr>
        <w:tc>
          <w:tcPr>
            <w:tcW w:w="1250" w:type="pct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sz w:val="28"/>
                <w:szCs w:val="28"/>
              </w:rPr>
              <w:t>Tên đơn vị/nhóm</w:t>
            </w:r>
          </w:p>
        </w:tc>
        <w:tc>
          <w:tcPr>
            <w:tcW w:w="3750" w:type="pct"/>
            <w:vAlign w:val="center"/>
          </w:tcPr>
          <w:p w:rsidR="00FA6678" w:rsidRPr="005D0238" w:rsidRDefault="00FA6678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FA6678" w:rsidRPr="005D0238" w:rsidTr="005D0238">
        <w:trPr>
          <w:jc w:val="center"/>
        </w:trPr>
        <w:tc>
          <w:tcPr>
            <w:tcW w:w="1250" w:type="pct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sz w:val="28"/>
                <w:szCs w:val="28"/>
              </w:rPr>
              <w:t>Vai trò dự kiến</w:t>
            </w:r>
          </w:p>
        </w:tc>
        <w:tc>
          <w:tcPr>
            <w:tcW w:w="3750" w:type="pct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Chủ trì/đồng chủ trì công nghệ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Phối hợp nghiên cứu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Thử nghiệm/AIT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Vận hành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Đào tạo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Doanh nghiệp phát triển sản phẩm</w:t>
            </w:r>
          </w:p>
        </w:tc>
      </w:tr>
      <w:tr w:rsidR="00FA6678" w:rsidRPr="005D0238" w:rsidTr="005D0238">
        <w:trPr>
          <w:jc w:val="center"/>
        </w:trPr>
        <w:tc>
          <w:tcPr>
            <w:tcW w:w="1250" w:type="pct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sz w:val="28"/>
                <w:szCs w:val="28"/>
              </w:rPr>
              <w:t>Kinh nghiệm đã</w:t>
            </w:r>
            <w:r w:rsidRPr="005D0238">
              <w:rPr>
                <w:rFonts w:cs="Times New Roman"/>
                <w:sz w:val="28"/>
                <w:szCs w:val="28"/>
              </w:rPr>
              <w:t xml:space="preserve"> có</w:t>
            </w:r>
          </w:p>
        </w:tc>
        <w:tc>
          <w:tcPr>
            <w:tcW w:w="3750" w:type="pct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Vệ tinh/CubeSat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Payload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Trạm mặt đất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Phần mềm nhiệm vụ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Dữ liệu/AI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AIT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Khác: ...</w:t>
            </w:r>
          </w:p>
        </w:tc>
      </w:tr>
    </w:tbl>
    <w:p w:rsidR="00FA6678" w:rsidRPr="005D0238" w:rsidRDefault="00FA6678">
      <w:pPr>
        <w:rPr>
          <w:rFonts w:cs="Times New Roman"/>
          <w:sz w:val="28"/>
          <w:szCs w:val="28"/>
        </w:rPr>
      </w:pPr>
    </w:p>
    <w:p w:rsidR="00FA6678" w:rsidRPr="005D0238" w:rsidRDefault="007908CC">
      <w:pPr>
        <w:spacing w:before="120" w:after="60"/>
        <w:rPr>
          <w:rFonts w:cs="Times New Roman"/>
          <w:sz w:val="28"/>
          <w:szCs w:val="28"/>
        </w:rPr>
      </w:pPr>
      <w:r w:rsidRPr="005D0238">
        <w:rPr>
          <w:rFonts w:cs="Times New Roman"/>
          <w:b/>
          <w:sz w:val="28"/>
          <w:szCs w:val="28"/>
        </w:rPr>
        <w:t>B. Dòng vệ tinh/lớp khối lượng muốn làm chủ hoặc tham gia</w:t>
      </w:r>
    </w:p>
    <w:tbl>
      <w:tblPr>
        <w:tblStyle w:val="TableGrid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02"/>
        <w:gridCol w:w="2166"/>
        <w:gridCol w:w="2428"/>
        <w:gridCol w:w="1860"/>
        <w:gridCol w:w="1848"/>
      </w:tblGrid>
      <w:tr w:rsidR="00FA6678" w:rsidRPr="005D0238">
        <w:trPr>
          <w:tblHeader/>
          <w:jc w:val="center"/>
        </w:trPr>
        <w:tc>
          <w:tcPr>
            <w:tcW w:w="1701" w:type="dxa"/>
            <w:shd w:val="clear" w:color="auto" w:fill="D9EAF7"/>
            <w:vAlign w:val="center"/>
          </w:tcPr>
          <w:p w:rsidR="00FA6678" w:rsidRPr="005D0238" w:rsidRDefault="007908C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b/>
                <w:sz w:val="28"/>
                <w:szCs w:val="28"/>
              </w:rPr>
              <w:t>Lớp vệ tinh</w:t>
            </w:r>
          </w:p>
        </w:tc>
        <w:tc>
          <w:tcPr>
            <w:tcW w:w="2268" w:type="dxa"/>
            <w:shd w:val="clear" w:color="auto" w:fill="D9EAF7"/>
            <w:vAlign w:val="center"/>
          </w:tcPr>
          <w:p w:rsidR="00FA6678" w:rsidRPr="005D0238" w:rsidRDefault="007908C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b/>
                <w:sz w:val="28"/>
                <w:szCs w:val="28"/>
              </w:rPr>
              <w:t>Mức quan tâm/năng lực</w:t>
            </w:r>
          </w:p>
        </w:tc>
        <w:tc>
          <w:tcPr>
            <w:tcW w:w="2551" w:type="dxa"/>
            <w:shd w:val="clear" w:color="auto" w:fill="D9EAF7"/>
            <w:vAlign w:val="center"/>
          </w:tcPr>
          <w:p w:rsidR="00FA6678" w:rsidRPr="005D0238" w:rsidRDefault="007908C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b/>
                <w:sz w:val="28"/>
                <w:szCs w:val="28"/>
              </w:rPr>
              <w:t>Loại nhiệm vụ/tải trọng</w:t>
            </w:r>
          </w:p>
        </w:tc>
        <w:tc>
          <w:tcPr>
            <w:tcW w:w="1984" w:type="dxa"/>
            <w:shd w:val="clear" w:color="auto" w:fill="D9EAF7"/>
            <w:vAlign w:val="center"/>
          </w:tcPr>
          <w:p w:rsidR="00FA6678" w:rsidRPr="005D0238" w:rsidRDefault="007908C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b/>
                <w:sz w:val="28"/>
                <w:szCs w:val="28"/>
              </w:rPr>
              <w:t>Giai đoạn</w:t>
            </w:r>
          </w:p>
        </w:tc>
        <w:tc>
          <w:tcPr>
            <w:tcW w:w="1984" w:type="dxa"/>
            <w:shd w:val="clear" w:color="auto" w:fill="D9EAF7"/>
            <w:vAlign w:val="center"/>
          </w:tcPr>
          <w:p w:rsidR="00FA6678" w:rsidRPr="005D0238" w:rsidRDefault="007908C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b/>
                <w:sz w:val="28"/>
                <w:szCs w:val="28"/>
              </w:rPr>
              <w:t>Mục tiêu cụ thể</w:t>
            </w:r>
          </w:p>
        </w:tc>
      </w:tr>
      <w:tr w:rsidR="00FA6678" w:rsidRPr="005D0238">
        <w:trPr>
          <w:jc w:val="center"/>
        </w:trPr>
        <w:tc>
          <w:tcPr>
            <w:tcW w:w="1701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sz w:val="28"/>
                <w:szCs w:val="28"/>
              </w:rPr>
              <w:t>Dưới 50 kg</w:t>
            </w:r>
          </w:p>
        </w:tc>
        <w:tc>
          <w:tcPr>
            <w:tcW w:w="2268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</w:t>
            </w:r>
            <w:r w:rsidRPr="005D0238">
              <w:rPr>
                <w:rFonts w:cs="Times New Roman"/>
                <w:sz w:val="28"/>
                <w:szCs w:val="28"/>
              </w:rPr>
              <w:t xml:space="preserve">Quan tâm 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Có năng lực một phần 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Đã/đang làm</w:t>
            </w:r>
          </w:p>
        </w:tc>
        <w:tc>
          <w:tcPr>
            <w:tcW w:w="2551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Quang học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Radar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IoT/TT&amp;C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Công nghệ nền tảng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Khác</w:t>
            </w:r>
          </w:p>
        </w:tc>
        <w:tc>
          <w:tcPr>
            <w:tcW w:w="1984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2026-2027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2028-2030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Sau 2030</w:t>
            </w:r>
          </w:p>
        </w:tc>
        <w:tc>
          <w:tcPr>
            <w:tcW w:w="1984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sz w:val="28"/>
                <w:szCs w:val="28"/>
              </w:rPr>
              <w:t>Ghi rõ mục tiêu</w:t>
            </w:r>
          </w:p>
        </w:tc>
      </w:tr>
      <w:tr w:rsidR="00FA6678" w:rsidRPr="005D0238">
        <w:trPr>
          <w:jc w:val="center"/>
        </w:trPr>
        <w:tc>
          <w:tcPr>
            <w:tcW w:w="1701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sz w:val="28"/>
                <w:szCs w:val="28"/>
              </w:rPr>
              <w:t>50-180 kg</w:t>
            </w:r>
          </w:p>
        </w:tc>
        <w:tc>
          <w:tcPr>
            <w:tcW w:w="2268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Quan tâm 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Có năng lực một phần 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Đã/đang làm</w:t>
            </w:r>
          </w:p>
        </w:tc>
        <w:tc>
          <w:tcPr>
            <w:tcW w:w="2551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Quang học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Radar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IoT/TT&amp;C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Công</w:t>
            </w:r>
            <w:r w:rsidRPr="005D0238">
              <w:rPr>
                <w:rFonts w:cs="Times New Roman"/>
                <w:sz w:val="28"/>
                <w:szCs w:val="28"/>
              </w:rPr>
              <w:t xml:space="preserve"> nghệ nền tảng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Khác</w:t>
            </w:r>
          </w:p>
        </w:tc>
        <w:tc>
          <w:tcPr>
            <w:tcW w:w="1984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2026-2027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2028-2030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Sau 2030</w:t>
            </w:r>
          </w:p>
        </w:tc>
        <w:tc>
          <w:tcPr>
            <w:tcW w:w="1984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sz w:val="28"/>
                <w:szCs w:val="28"/>
              </w:rPr>
              <w:t>Ghi rõ mục tiêu</w:t>
            </w:r>
          </w:p>
        </w:tc>
      </w:tr>
      <w:tr w:rsidR="00FA6678" w:rsidRPr="005D0238">
        <w:trPr>
          <w:jc w:val="center"/>
        </w:trPr>
        <w:tc>
          <w:tcPr>
            <w:tcW w:w="1701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sz w:val="28"/>
                <w:szCs w:val="28"/>
              </w:rPr>
              <w:t>180-600 kg</w:t>
            </w:r>
          </w:p>
        </w:tc>
        <w:tc>
          <w:tcPr>
            <w:tcW w:w="2268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Quan tâm 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Có năng lực một phần 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Đã/đang làm</w:t>
            </w:r>
          </w:p>
        </w:tc>
        <w:tc>
          <w:tcPr>
            <w:tcW w:w="2551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Quang học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Radar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IoT/TT&amp;C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Công nghệ nền tảng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lastRenderedPageBreak/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Khác</w:t>
            </w:r>
          </w:p>
        </w:tc>
        <w:tc>
          <w:tcPr>
            <w:tcW w:w="1984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lastRenderedPageBreak/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2026-2027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2028-2030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Sau 2030</w:t>
            </w:r>
          </w:p>
        </w:tc>
        <w:tc>
          <w:tcPr>
            <w:tcW w:w="1984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sz w:val="28"/>
                <w:szCs w:val="28"/>
              </w:rPr>
              <w:t>Ghi rõ mục tiêu</w:t>
            </w:r>
          </w:p>
        </w:tc>
      </w:tr>
      <w:tr w:rsidR="00FA6678" w:rsidRPr="005D0238">
        <w:trPr>
          <w:jc w:val="center"/>
        </w:trPr>
        <w:tc>
          <w:tcPr>
            <w:tcW w:w="1701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sz w:val="28"/>
                <w:szCs w:val="28"/>
              </w:rPr>
              <w:lastRenderedPageBreak/>
              <w:t>Trên 600 k</w:t>
            </w:r>
            <w:r w:rsidRPr="005D0238">
              <w:rPr>
                <w:rFonts w:cs="Times New Roman"/>
                <w:sz w:val="28"/>
                <w:szCs w:val="28"/>
              </w:rPr>
              <w:t>g</w:t>
            </w:r>
          </w:p>
        </w:tc>
        <w:tc>
          <w:tcPr>
            <w:tcW w:w="2268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Quan tâm 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Có năng lực một phần 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Đã/đang làm</w:t>
            </w:r>
          </w:p>
        </w:tc>
        <w:tc>
          <w:tcPr>
            <w:tcW w:w="2551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Quang học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Radar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IoT/TT&amp;C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Công nghệ nền tảng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Khác</w:t>
            </w:r>
          </w:p>
        </w:tc>
        <w:tc>
          <w:tcPr>
            <w:tcW w:w="1984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2026-2027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2028-2030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Sau 2030</w:t>
            </w:r>
          </w:p>
        </w:tc>
        <w:tc>
          <w:tcPr>
            <w:tcW w:w="1984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sz w:val="28"/>
                <w:szCs w:val="28"/>
              </w:rPr>
              <w:t>Ghi rõ mục tiêu</w:t>
            </w:r>
          </w:p>
        </w:tc>
      </w:tr>
    </w:tbl>
    <w:p w:rsidR="00FA6678" w:rsidRPr="005D0238" w:rsidRDefault="00FA6678">
      <w:pPr>
        <w:rPr>
          <w:rFonts w:cs="Times New Roman"/>
          <w:sz w:val="28"/>
          <w:szCs w:val="28"/>
        </w:rPr>
      </w:pPr>
    </w:p>
    <w:p w:rsidR="00FA6678" w:rsidRPr="005D0238" w:rsidRDefault="007908CC">
      <w:pPr>
        <w:spacing w:before="120" w:after="60"/>
        <w:rPr>
          <w:rFonts w:cs="Times New Roman"/>
          <w:sz w:val="28"/>
          <w:szCs w:val="28"/>
        </w:rPr>
      </w:pPr>
      <w:r w:rsidRPr="005D0238">
        <w:rPr>
          <w:rFonts w:cs="Times New Roman"/>
          <w:b/>
          <w:sz w:val="28"/>
          <w:szCs w:val="28"/>
        </w:rPr>
        <w:t>C. Phân hệ/công nghệ muốn làm chủ</w:t>
      </w:r>
    </w:p>
    <w:tbl>
      <w:tblPr>
        <w:tblStyle w:val="TableGrid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2833"/>
        <w:gridCol w:w="1703"/>
        <w:gridCol w:w="1134"/>
        <w:gridCol w:w="1858"/>
      </w:tblGrid>
      <w:tr w:rsidR="00FA6678" w:rsidRPr="005D0238" w:rsidTr="005D0238">
        <w:trPr>
          <w:tblHeader/>
          <w:jc w:val="center"/>
        </w:trPr>
        <w:tc>
          <w:tcPr>
            <w:tcW w:w="2376" w:type="dxa"/>
            <w:shd w:val="clear" w:color="auto" w:fill="D9EAF7"/>
            <w:vAlign w:val="center"/>
          </w:tcPr>
          <w:p w:rsidR="00FA6678" w:rsidRPr="005D0238" w:rsidRDefault="007908C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b/>
                <w:sz w:val="28"/>
                <w:szCs w:val="28"/>
              </w:rPr>
              <w:t>Công nghệ/phân hệ</w:t>
            </w:r>
          </w:p>
        </w:tc>
        <w:tc>
          <w:tcPr>
            <w:tcW w:w="2833" w:type="dxa"/>
            <w:shd w:val="clear" w:color="auto" w:fill="D9EAF7"/>
            <w:vAlign w:val="center"/>
          </w:tcPr>
          <w:p w:rsidR="00FA6678" w:rsidRPr="005D0238" w:rsidRDefault="007908C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b/>
                <w:sz w:val="28"/>
                <w:szCs w:val="28"/>
              </w:rPr>
              <w:t>Mức năng lực hiện có</w:t>
            </w:r>
          </w:p>
        </w:tc>
        <w:tc>
          <w:tcPr>
            <w:tcW w:w="1703" w:type="dxa"/>
            <w:shd w:val="clear" w:color="auto" w:fill="D9EAF7"/>
            <w:vAlign w:val="center"/>
          </w:tcPr>
          <w:p w:rsidR="00FA6678" w:rsidRPr="005D0238" w:rsidRDefault="007908C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b/>
                <w:sz w:val="28"/>
                <w:szCs w:val="28"/>
              </w:rPr>
              <w:t>TRL ước tính</w:t>
            </w:r>
          </w:p>
        </w:tc>
        <w:tc>
          <w:tcPr>
            <w:tcW w:w="1134" w:type="dxa"/>
            <w:shd w:val="clear" w:color="auto" w:fill="D9EAF7"/>
            <w:vAlign w:val="center"/>
          </w:tcPr>
          <w:p w:rsidR="00FA6678" w:rsidRPr="005D0238" w:rsidRDefault="007908C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b/>
                <w:sz w:val="28"/>
                <w:szCs w:val="28"/>
              </w:rPr>
              <w:t xml:space="preserve">Ưu </w:t>
            </w:r>
            <w:r w:rsidRPr="005D0238">
              <w:rPr>
                <w:rFonts w:cs="Times New Roman"/>
                <w:b/>
                <w:sz w:val="28"/>
                <w:szCs w:val="28"/>
              </w:rPr>
              <w:t>tiên</w:t>
            </w:r>
          </w:p>
        </w:tc>
        <w:tc>
          <w:tcPr>
            <w:tcW w:w="1858" w:type="dxa"/>
            <w:shd w:val="clear" w:color="auto" w:fill="D9EAF7"/>
            <w:vAlign w:val="center"/>
          </w:tcPr>
          <w:p w:rsidR="00FA6678" w:rsidRPr="005D0238" w:rsidRDefault="007908C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b/>
                <w:sz w:val="28"/>
                <w:szCs w:val="28"/>
              </w:rPr>
              <w:t>Ghi chú</w:t>
            </w:r>
          </w:p>
        </w:tc>
      </w:tr>
      <w:tr w:rsidR="00FA6678" w:rsidRPr="005D0238" w:rsidTr="007908CC">
        <w:trPr>
          <w:jc w:val="center"/>
        </w:trPr>
        <w:tc>
          <w:tcPr>
            <w:tcW w:w="2376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sz w:val="28"/>
                <w:szCs w:val="28"/>
              </w:rPr>
              <w:t>Thiết kế nhiệm vụ và yêu cầu hệ thống</w:t>
            </w:r>
          </w:p>
        </w:tc>
        <w:tc>
          <w:tcPr>
            <w:tcW w:w="2833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Chưa có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Đang xây dựng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Có năng lực một phần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Có sản phẩm/kinh nghiệm</w:t>
            </w:r>
          </w:p>
        </w:tc>
        <w:tc>
          <w:tcPr>
            <w:tcW w:w="1703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TRL 1-3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TRL 4-6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TRL 7-9</w:t>
            </w:r>
          </w:p>
        </w:tc>
        <w:tc>
          <w:tcPr>
            <w:tcW w:w="1134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Cao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TB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Thấp</w:t>
            </w:r>
          </w:p>
        </w:tc>
        <w:tc>
          <w:tcPr>
            <w:tcW w:w="1858" w:type="dxa"/>
            <w:vAlign w:val="center"/>
          </w:tcPr>
          <w:p w:rsidR="00FA6678" w:rsidRPr="005D0238" w:rsidRDefault="007908CC" w:rsidP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sz w:val="28"/>
                <w:szCs w:val="28"/>
              </w:rPr>
              <w:t>Minh chứng/kế hoạch</w:t>
            </w:r>
          </w:p>
        </w:tc>
      </w:tr>
      <w:tr w:rsidR="00FA6678" w:rsidRPr="005D0238" w:rsidTr="007908CC">
        <w:trPr>
          <w:jc w:val="center"/>
        </w:trPr>
        <w:tc>
          <w:tcPr>
            <w:tcW w:w="2376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sz w:val="28"/>
                <w:szCs w:val="28"/>
              </w:rPr>
              <w:t>Cấu trúc/cơ khí - nhiệt</w:t>
            </w:r>
          </w:p>
        </w:tc>
        <w:tc>
          <w:tcPr>
            <w:tcW w:w="2833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Chưa có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Đang xây dựng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Có năng </w:t>
            </w:r>
            <w:r w:rsidRPr="005D0238">
              <w:rPr>
                <w:rFonts w:cs="Times New Roman"/>
                <w:sz w:val="28"/>
                <w:szCs w:val="28"/>
              </w:rPr>
              <w:t xml:space="preserve">lực một phần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Có sản phẩm/kinh nghiệm</w:t>
            </w:r>
          </w:p>
        </w:tc>
        <w:tc>
          <w:tcPr>
            <w:tcW w:w="1703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TRL 1-3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TRL 4-6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TRL 7-9</w:t>
            </w:r>
          </w:p>
        </w:tc>
        <w:tc>
          <w:tcPr>
            <w:tcW w:w="1134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Cao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TB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Thấp</w:t>
            </w:r>
          </w:p>
        </w:tc>
        <w:tc>
          <w:tcPr>
            <w:tcW w:w="1858" w:type="dxa"/>
            <w:vAlign w:val="center"/>
          </w:tcPr>
          <w:p w:rsidR="00FA6678" w:rsidRPr="005D0238" w:rsidRDefault="007908CC" w:rsidP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sz w:val="28"/>
                <w:szCs w:val="28"/>
              </w:rPr>
              <w:t>Minh chứng/kế hoạch</w:t>
            </w:r>
          </w:p>
        </w:tc>
        <w:bookmarkStart w:id="0" w:name="_GoBack"/>
        <w:bookmarkEnd w:id="0"/>
      </w:tr>
      <w:tr w:rsidR="00FA6678" w:rsidRPr="005D0238" w:rsidTr="007908CC">
        <w:trPr>
          <w:jc w:val="center"/>
        </w:trPr>
        <w:tc>
          <w:tcPr>
            <w:tcW w:w="2376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sz w:val="28"/>
                <w:szCs w:val="28"/>
              </w:rPr>
              <w:t>Nguồn điện và quản lý năng lượng</w:t>
            </w:r>
          </w:p>
        </w:tc>
        <w:tc>
          <w:tcPr>
            <w:tcW w:w="2833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Chưa có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Đang xây dựng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Có năng lực một phần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Có sản phẩm/kinh nghiệm</w:t>
            </w:r>
          </w:p>
        </w:tc>
        <w:tc>
          <w:tcPr>
            <w:tcW w:w="1703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TRL 1-3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TRL 4-6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TRL 7-9</w:t>
            </w:r>
          </w:p>
        </w:tc>
        <w:tc>
          <w:tcPr>
            <w:tcW w:w="1134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Cao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TB</w:t>
            </w:r>
            <w:r w:rsidRPr="005D0238">
              <w:rPr>
                <w:rFonts w:cs="Times New Roman"/>
                <w:sz w:val="28"/>
                <w:szCs w:val="28"/>
              </w:rPr>
              <w:t xml:space="preserve">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Thấp</w:t>
            </w:r>
          </w:p>
        </w:tc>
        <w:tc>
          <w:tcPr>
            <w:tcW w:w="1858" w:type="dxa"/>
            <w:vAlign w:val="center"/>
          </w:tcPr>
          <w:p w:rsidR="00FA6678" w:rsidRPr="005D0238" w:rsidRDefault="007908CC" w:rsidP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sz w:val="28"/>
                <w:szCs w:val="28"/>
              </w:rPr>
              <w:t>Minh chứng/kế hoạch</w:t>
            </w:r>
          </w:p>
        </w:tc>
      </w:tr>
      <w:tr w:rsidR="00FA6678" w:rsidRPr="005D0238" w:rsidTr="007908CC">
        <w:trPr>
          <w:jc w:val="center"/>
        </w:trPr>
        <w:tc>
          <w:tcPr>
            <w:tcW w:w="2376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sz w:val="28"/>
                <w:szCs w:val="28"/>
              </w:rPr>
              <w:t>ADCS/điều khiển tư thế</w:t>
            </w:r>
          </w:p>
        </w:tc>
        <w:tc>
          <w:tcPr>
            <w:tcW w:w="2833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Chưa có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Đang xây dựng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Có năng lực một phần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Có sản phẩm/kinh nghiệm</w:t>
            </w:r>
          </w:p>
        </w:tc>
        <w:tc>
          <w:tcPr>
            <w:tcW w:w="1703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TRL 1-3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TRL 4-6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TRL 7-9</w:t>
            </w:r>
          </w:p>
        </w:tc>
        <w:tc>
          <w:tcPr>
            <w:tcW w:w="1134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Cao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TB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Thấp</w:t>
            </w:r>
          </w:p>
        </w:tc>
        <w:tc>
          <w:tcPr>
            <w:tcW w:w="1858" w:type="dxa"/>
            <w:vAlign w:val="center"/>
          </w:tcPr>
          <w:p w:rsidR="00FA6678" w:rsidRPr="005D0238" w:rsidRDefault="007908CC" w:rsidP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sz w:val="28"/>
                <w:szCs w:val="28"/>
              </w:rPr>
              <w:t>Minh chứng/kế hoạch</w:t>
            </w:r>
          </w:p>
        </w:tc>
      </w:tr>
      <w:tr w:rsidR="00FA6678" w:rsidRPr="005D0238" w:rsidTr="005D0238">
        <w:trPr>
          <w:jc w:val="center"/>
        </w:trPr>
        <w:tc>
          <w:tcPr>
            <w:tcW w:w="2376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sz w:val="28"/>
                <w:szCs w:val="28"/>
              </w:rPr>
              <w:lastRenderedPageBreak/>
              <w:t>Máy tính điều khiển trung tâm/OBC</w:t>
            </w:r>
          </w:p>
        </w:tc>
        <w:tc>
          <w:tcPr>
            <w:tcW w:w="2833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Chưa có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Đang xây dựng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Có năng lực một phần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Có sản phẩm/kinh nghiệm</w:t>
            </w:r>
          </w:p>
        </w:tc>
        <w:tc>
          <w:tcPr>
            <w:tcW w:w="1703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TRL 1-3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TRL 4-6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TRL 7-9</w:t>
            </w:r>
          </w:p>
        </w:tc>
        <w:tc>
          <w:tcPr>
            <w:tcW w:w="1134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Cao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TB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Thấp</w:t>
            </w:r>
          </w:p>
        </w:tc>
        <w:tc>
          <w:tcPr>
            <w:tcW w:w="1858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sz w:val="28"/>
                <w:szCs w:val="28"/>
              </w:rPr>
              <w:t>Minh chứng/kế hoạch</w:t>
            </w:r>
          </w:p>
        </w:tc>
      </w:tr>
      <w:tr w:rsidR="00FA6678" w:rsidRPr="005D0238" w:rsidTr="005D0238">
        <w:trPr>
          <w:jc w:val="center"/>
        </w:trPr>
        <w:tc>
          <w:tcPr>
            <w:tcW w:w="2376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sz w:val="28"/>
                <w:szCs w:val="28"/>
              </w:rPr>
              <w:t>Phần mềm bay/phần mềm điều khiển thiết bị</w:t>
            </w:r>
          </w:p>
        </w:tc>
        <w:tc>
          <w:tcPr>
            <w:tcW w:w="2833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Chưa có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Đang xây dựng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Có năng lực một phần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Có sản phẩm/kinh nghiệm</w:t>
            </w:r>
          </w:p>
        </w:tc>
        <w:tc>
          <w:tcPr>
            <w:tcW w:w="1703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TRL 1-3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TRL 4-6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TRL 7-9</w:t>
            </w:r>
          </w:p>
        </w:tc>
        <w:tc>
          <w:tcPr>
            <w:tcW w:w="1134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Cao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TB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Thấp</w:t>
            </w:r>
          </w:p>
        </w:tc>
        <w:tc>
          <w:tcPr>
            <w:tcW w:w="1858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sz w:val="28"/>
                <w:szCs w:val="28"/>
              </w:rPr>
              <w:t>Minh chứng/kế hoạch</w:t>
            </w:r>
          </w:p>
        </w:tc>
      </w:tr>
      <w:tr w:rsidR="00FA6678" w:rsidRPr="005D0238" w:rsidTr="005D0238">
        <w:trPr>
          <w:jc w:val="center"/>
        </w:trPr>
        <w:tc>
          <w:tcPr>
            <w:tcW w:w="2376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sz w:val="28"/>
                <w:szCs w:val="28"/>
              </w:rPr>
              <w:t>Truyền thông vệ tinh, TT&amp;C, RF</w:t>
            </w:r>
          </w:p>
        </w:tc>
        <w:tc>
          <w:tcPr>
            <w:tcW w:w="2833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Chưa có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Đang xây dựng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Có năng lực một phần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Có sản phẩm/kinh nghiệm</w:t>
            </w:r>
          </w:p>
        </w:tc>
        <w:tc>
          <w:tcPr>
            <w:tcW w:w="1703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TRL 1-3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TRL 4-6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TRL 7-9</w:t>
            </w:r>
          </w:p>
        </w:tc>
        <w:tc>
          <w:tcPr>
            <w:tcW w:w="1134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Cao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TB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Thấp</w:t>
            </w:r>
          </w:p>
        </w:tc>
        <w:tc>
          <w:tcPr>
            <w:tcW w:w="1858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sz w:val="28"/>
                <w:szCs w:val="28"/>
              </w:rPr>
              <w:t>Minh chứng/kế hoạch</w:t>
            </w:r>
          </w:p>
        </w:tc>
      </w:tr>
      <w:tr w:rsidR="00FA6678" w:rsidRPr="005D0238" w:rsidTr="005D0238">
        <w:trPr>
          <w:jc w:val="center"/>
        </w:trPr>
        <w:tc>
          <w:tcPr>
            <w:tcW w:w="2376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sz w:val="28"/>
                <w:szCs w:val="28"/>
              </w:rPr>
              <w:t>Payload quang học</w:t>
            </w:r>
          </w:p>
        </w:tc>
        <w:tc>
          <w:tcPr>
            <w:tcW w:w="2833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Chưa có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</w:t>
            </w:r>
            <w:r w:rsidRPr="005D0238">
              <w:rPr>
                <w:rFonts w:cs="Times New Roman"/>
                <w:sz w:val="28"/>
                <w:szCs w:val="28"/>
              </w:rPr>
              <w:t xml:space="preserve">Đang xây dựng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Có năng lực một phần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Có sản phẩm/kinh nghiệm</w:t>
            </w:r>
          </w:p>
        </w:tc>
        <w:tc>
          <w:tcPr>
            <w:tcW w:w="1703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TRL 1-3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TRL 4-6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TRL 7-9</w:t>
            </w:r>
          </w:p>
        </w:tc>
        <w:tc>
          <w:tcPr>
            <w:tcW w:w="1134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Cao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TB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Thấp</w:t>
            </w:r>
          </w:p>
        </w:tc>
        <w:tc>
          <w:tcPr>
            <w:tcW w:w="1858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sz w:val="28"/>
                <w:szCs w:val="28"/>
              </w:rPr>
              <w:t>Minh chứng/kế hoạch</w:t>
            </w:r>
          </w:p>
        </w:tc>
      </w:tr>
      <w:tr w:rsidR="00FA6678" w:rsidRPr="005D0238" w:rsidTr="005D0238">
        <w:trPr>
          <w:jc w:val="center"/>
        </w:trPr>
        <w:tc>
          <w:tcPr>
            <w:tcW w:w="2376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sz w:val="28"/>
                <w:szCs w:val="28"/>
              </w:rPr>
              <w:t>Payload radar/SAR hoặc xử lý tín hiệu radar</w:t>
            </w:r>
          </w:p>
        </w:tc>
        <w:tc>
          <w:tcPr>
            <w:tcW w:w="2833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Chưa có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Đang xây dựng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Có năng lực một phần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Có sản phẩm/kinh nghiệm</w:t>
            </w:r>
          </w:p>
        </w:tc>
        <w:tc>
          <w:tcPr>
            <w:tcW w:w="1703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TRL</w:t>
            </w:r>
            <w:r w:rsidRPr="005D0238">
              <w:rPr>
                <w:rFonts w:cs="Times New Roman"/>
                <w:sz w:val="28"/>
                <w:szCs w:val="28"/>
              </w:rPr>
              <w:t xml:space="preserve"> 1-3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TRL 4-6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TRL 7-9</w:t>
            </w:r>
          </w:p>
        </w:tc>
        <w:tc>
          <w:tcPr>
            <w:tcW w:w="1134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Cao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TB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Thấp</w:t>
            </w:r>
          </w:p>
        </w:tc>
        <w:tc>
          <w:tcPr>
            <w:tcW w:w="1858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sz w:val="28"/>
                <w:szCs w:val="28"/>
              </w:rPr>
              <w:t>Minh chứng/kế hoạch</w:t>
            </w:r>
          </w:p>
        </w:tc>
      </w:tr>
      <w:tr w:rsidR="00FA6678" w:rsidRPr="005D0238" w:rsidTr="005D0238">
        <w:trPr>
          <w:jc w:val="center"/>
        </w:trPr>
        <w:tc>
          <w:tcPr>
            <w:tcW w:w="2376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sz w:val="28"/>
                <w:szCs w:val="28"/>
              </w:rPr>
              <w:t>AIT, kiểm thử chức năng, quản lý cấu hình</w:t>
            </w:r>
          </w:p>
        </w:tc>
        <w:tc>
          <w:tcPr>
            <w:tcW w:w="2833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Chưa có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Đang xây dựng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Có năng lực một phần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Có sản phẩm/kinh nghiệm</w:t>
            </w:r>
          </w:p>
        </w:tc>
        <w:tc>
          <w:tcPr>
            <w:tcW w:w="1703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TRL 1-3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TRL 4-6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TRL 7-9</w:t>
            </w:r>
          </w:p>
        </w:tc>
        <w:tc>
          <w:tcPr>
            <w:tcW w:w="1134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Cao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TB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Thấp</w:t>
            </w:r>
          </w:p>
        </w:tc>
        <w:tc>
          <w:tcPr>
            <w:tcW w:w="1858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sz w:val="28"/>
                <w:szCs w:val="28"/>
              </w:rPr>
              <w:t>Minh chứng/kế hoạch</w:t>
            </w:r>
          </w:p>
        </w:tc>
      </w:tr>
      <w:tr w:rsidR="00FA6678" w:rsidRPr="005D0238" w:rsidTr="005D0238">
        <w:trPr>
          <w:jc w:val="center"/>
        </w:trPr>
        <w:tc>
          <w:tcPr>
            <w:tcW w:w="2376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sz w:val="28"/>
                <w:szCs w:val="28"/>
              </w:rPr>
              <w:lastRenderedPageBreak/>
              <w:t>Trạm m</w:t>
            </w:r>
            <w:r w:rsidRPr="005D0238">
              <w:rPr>
                <w:rFonts w:cs="Times New Roman"/>
                <w:sz w:val="28"/>
                <w:szCs w:val="28"/>
              </w:rPr>
              <w:t>ặt đất, điều hành nhiệm vụ</w:t>
            </w:r>
          </w:p>
        </w:tc>
        <w:tc>
          <w:tcPr>
            <w:tcW w:w="2833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Chưa có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Đang xây dựng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Có năng lực một phần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Có sản phẩm/kinh nghiệm</w:t>
            </w:r>
          </w:p>
        </w:tc>
        <w:tc>
          <w:tcPr>
            <w:tcW w:w="1703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TRL 1-3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TRL 4-6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TRL 7-9</w:t>
            </w:r>
          </w:p>
        </w:tc>
        <w:tc>
          <w:tcPr>
            <w:tcW w:w="1134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Cao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TB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Thấp</w:t>
            </w:r>
          </w:p>
        </w:tc>
        <w:tc>
          <w:tcPr>
            <w:tcW w:w="1858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sz w:val="28"/>
                <w:szCs w:val="28"/>
              </w:rPr>
              <w:t>Minh chứng/kế hoạch</w:t>
            </w:r>
          </w:p>
        </w:tc>
      </w:tr>
      <w:tr w:rsidR="00FA6678" w:rsidRPr="005D0238" w:rsidTr="005D0238">
        <w:trPr>
          <w:jc w:val="center"/>
        </w:trPr>
        <w:tc>
          <w:tcPr>
            <w:tcW w:w="2376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sz w:val="28"/>
                <w:szCs w:val="28"/>
              </w:rPr>
              <w:t>Xử lý dữ liệu quang học/radar, AI địa không gian</w:t>
            </w:r>
          </w:p>
        </w:tc>
        <w:tc>
          <w:tcPr>
            <w:tcW w:w="2833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Chưa có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Đang xây dựng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Có năng </w:t>
            </w:r>
            <w:r w:rsidRPr="005D0238">
              <w:rPr>
                <w:rFonts w:cs="Times New Roman"/>
                <w:sz w:val="28"/>
                <w:szCs w:val="28"/>
              </w:rPr>
              <w:t xml:space="preserve">lực một phần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Có sản phẩm/kinh nghiệm</w:t>
            </w:r>
          </w:p>
        </w:tc>
        <w:tc>
          <w:tcPr>
            <w:tcW w:w="1703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TRL 1-3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TRL 4-6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TRL 7-9</w:t>
            </w:r>
          </w:p>
        </w:tc>
        <w:tc>
          <w:tcPr>
            <w:tcW w:w="1134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Cao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TB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Thấp</w:t>
            </w:r>
          </w:p>
        </w:tc>
        <w:tc>
          <w:tcPr>
            <w:tcW w:w="1858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sz w:val="28"/>
                <w:szCs w:val="28"/>
              </w:rPr>
              <w:t>Minh chứng/kế hoạch</w:t>
            </w:r>
          </w:p>
        </w:tc>
      </w:tr>
      <w:tr w:rsidR="00FA6678" w:rsidRPr="005D0238" w:rsidTr="005D0238">
        <w:trPr>
          <w:jc w:val="center"/>
        </w:trPr>
        <w:tc>
          <w:tcPr>
            <w:tcW w:w="2376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sz w:val="28"/>
                <w:szCs w:val="28"/>
              </w:rPr>
              <w:t>Bảo đảm sản phẩm, tiêu chuẩn, an toàn và độ tin cậy</w:t>
            </w:r>
          </w:p>
        </w:tc>
        <w:tc>
          <w:tcPr>
            <w:tcW w:w="2833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Chưa có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Đang xây dựng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Có năng lực một phần </w:t>
            </w:r>
            <w:r w:rsidR="005D0238">
              <w:rPr>
                <w:rFonts w:cs="Times New Roman"/>
                <w:sz w:val="28"/>
                <w:szCs w:val="28"/>
              </w:rPr>
              <w:br/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Có sản phẩm/kinh nghiệm</w:t>
            </w:r>
          </w:p>
        </w:tc>
        <w:tc>
          <w:tcPr>
            <w:tcW w:w="1703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TRL 1-3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TRL 4-6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TRL 7-9</w:t>
            </w:r>
          </w:p>
        </w:tc>
        <w:tc>
          <w:tcPr>
            <w:tcW w:w="1134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Cao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TB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Thấp</w:t>
            </w:r>
          </w:p>
        </w:tc>
        <w:tc>
          <w:tcPr>
            <w:tcW w:w="1858" w:type="dxa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sz w:val="28"/>
                <w:szCs w:val="28"/>
              </w:rPr>
              <w:t>Minh chứng/kế hoạch</w:t>
            </w:r>
          </w:p>
        </w:tc>
      </w:tr>
    </w:tbl>
    <w:p w:rsidR="00FA6678" w:rsidRPr="005D0238" w:rsidRDefault="00FA6678">
      <w:pPr>
        <w:rPr>
          <w:rFonts w:cs="Times New Roman"/>
          <w:sz w:val="28"/>
          <w:szCs w:val="28"/>
        </w:rPr>
      </w:pPr>
    </w:p>
    <w:p w:rsidR="00FA6678" w:rsidRPr="005D0238" w:rsidRDefault="007908CC">
      <w:pPr>
        <w:spacing w:before="120" w:after="60"/>
        <w:rPr>
          <w:rFonts w:cs="Times New Roman"/>
          <w:sz w:val="28"/>
          <w:szCs w:val="28"/>
        </w:rPr>
      </w:pPr>
      <w:r w:rsidRPr="005D0238">
        <w:rPr>
          <w:rFonts w:cs="Times New Roman"/>
          <w:b/>
          <w:sz w:val="28"/>
          <w:szCs w:val="28"/>
        </w:rPr>
        <w:t>D. Nhu cầu hỗ trợ/đồng phát triển</w:t>
      </w:r>
    </w:p>
    <w:tbl>
      <w:tblPr>
        <w:tblStyle w:val="TableGrid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96"/>
        <w:gridCol w:w="6808"/>
      </w:tblGrid>
      <w:tr w:rsidR="00FA6678" w:rsidRPr="005D0238" w:rsidTr="005D0238">
        <w:trPr>
          <w:tblHeader/>
          <w:jc w:val="center"/>
        </w:trPr>
        <w:tc>
          <w:tcPr>
            <w:tcW w:w="1563" w:type="pct"/>
            <w:shd w:val="clear" w:color="auto" w:fill="D9EAF7"/>
            <w:vAlign w:val="center"/>
          </w:tcPr>
          <w:p w:rsidR="00FA6678" w:rsidRPr="005D0238" w:rsidRDefault="007908C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b/>
                <w:sz w:val="28"/>
                <w:szCs w:val="28"/>
              </w:rPr>
              <w:t>Nội dung hỗ trợ</w:t>
            </w:r>
          </w:p>
        </w:tc>
        <w:tc>
          <w:tcPr>
            <w:tcW w:w="3437" w:type="pct"/>
            <w:shd w:val="clear" w:color="auto" w:fill="D9EAF7"/>
            <w:vAlign w:val="center"/>
          </w:tcPr>
          <w:p w:rsidR="00FA6678" w:rsidRPr="005D0238" w:rsidRDefault="007908C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b/>
                <w:sz w:val="28"/>
                <w:szCs w:val="28"/>
              </w:rPr>
              <w:t>Nhu cầu</w:t>
            </w:r>
          </w:p>
        </w:tc>
      </w:tr>
      <w:tr w:rsidR="00FA6678" w:rsidRPr="005D0238" w:rsidTr="005D0238">
        <w:trPr>
          <w:jc w:val="center"/>
        </w:trPr>
        <w:tc>
          <w:tcPr>
            <w:tcW w:w="1563" w:type="pct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sz w:val="28"/>
                <w:szCs w:val="28"/>
              </w:rPr>
              <w:t>Hạ tầng dùng chung cần sử dụng</w:t>
            </w:r>
          </w:p>
        </w:tc>
        <w:tc>
          <w:tcPr>
            <w:tcW w:w="3437" w:type="pct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AIT dưới 50 kg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50-180 kg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180-600 kg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trên 600 kg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mô phỏng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dữ liệu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trạm mặt đất</w:t>
            </w:r>
          </w:p>
        </w:tc>
      </w:tr>
      <w:tr w:rsidR="00FA6678" w:rsidRPr="005D0238" w:rsidTr="005D0238">
        <w:trPr>
          <w:jc w:val="center"/>
        </w:trPr>
        <w:tc>
          <w:tcPr>
            <w:tcW w:w="1563" w:type="pct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sz w:val="28"/>
                <w:szCs w:val="28"/>
              </w:rPr>
              <w:t>Hợp tác mong muốn</w:t>
            </w:r>
          </w:p>
        </w:tc>
        <w:tc>
          <w:tcPr>
            <w:tcW w:w="3437" w:type="pct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Đặt </w:t>
            </w:r>
            <w:r w:rsidRPr="005D0238">
              <w:rPr>
                <w:rFonts w:cs="Times New Roman"/>
                <w:sz w:val="28"/>
                <w:szCs w:val="28"/>
              </w:rPr>
              <w:t xml:space="preserve">hàng nghiên cứu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Đồng phát triển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Tham gia nhiệm vụ trình diễn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Chuyển giao/tiếp nhận công nghệ </w:t>
            </w:r>
            <w:r w:rsidRPr="005D023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5D0238">
              <w:rPr>
                <w:rFonts w:cs="Times New Roman"/>
                <w:sz w:val="28"/>
                <w:szCs w:val="28"/>
              </w:rPr>
              <w:t xml:space="preserve"> Đào tạo chuyên gia</w:t>
            </w:r>
          </w:p>
        </w:tc>
      </w:tr>
      <w:tr w:rsidR="00FA6678" w:rsidRPr="005D0238" w:rsidTr="005D0238">
        <w:trPr>
          <w:jc w:val="center"/>
        </w:trPr>
        <w:tc>
          <w:tcPr>
            <w:tcW w:w="1563" w:type="pct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sz w:val="28"/>
                <w:szCs w:val="28"/>
              </w:rPr>
              <w:t>Đề xuất tiêu chuẩn/quy trình cần ưu tiên</w:t>
            </w:r>
          </w:p>
        </w:tc>
        <w:tc>
          <w:tcPr>
            <w:tcW w:w="3437" w:type="pct"/>
            <w:vAlign w:val="center"/>
          </w:tcPr>
          <w:p w:rsidR="00FA6678" w:rsidRPr="005D0238" w:rsidRDefault="00FA6678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FA6678" w:rsidRPr="005D0238" w:rsidTr="005D0238">
        <w:trPr>
          <w:jc w:val="center"/>
        </w:trPr>
        <w:tc>
          <w:tcPr>
            <w:tcW w:w="1563" w:type="pct"/>
            <w:vAlign w:val="center"/>
          </w:tcPr>
          <w:p w:rsidR="00FA6678" w:rsidRPr="005D0238" w:rsidRDefault="007908CC">
            <w:pPr>
              <w:rPr>
                <w:rFonts w:cs="Times New Roman"/>
                <w:sz w:val="28"/>
                <w:szCs w:val="28"/>
              </w:rPr>
            </w:pPr>
            <w:r w:rsidRPr="005D0238">
              <w:rPr>
                <w:rFonts w:cs="Times New Roman"/>
                <w:sz w:val="28"/>
                <w:szCs w:val="28"/>
              </w:rPr>
              <w:t>Rủi ro/điều kiện để tham gia</w:t>
            </w:r>
          </w:p>
        </w:tc>
        <w:tc>
          <w:tcPr>
            <w:tcW w:w="3437" w:type="pct"/>
            <w:vAlign w:val="center"/>
          </w:tcPr>
          <w:p w:rsidR="00FA6678" w:rsidRPr="005D0238" w:rsidRDefault="00FA6678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:rsidR="00FA6678" w:rsidRPr="005D0238" w:rsidRDefault="00FA6678">
      <w:pPr>
        <w:rPr>
          <w:rFonts w:cs="Times New Roman"/>
          <w:sz w:val="28"/>
          <w:szCs w:val="28"/>
        </w:rPr>
      </w:pPr>
    </w:p>
    <w:p w:rsidR="005D0238" w:rsidRPr="005D0238" w:rsidRDefault="005D0238">
      <w:pPr>
        <w:rPr>
          <w:rFonts w:cs="Times New Roman"/>
          <w:sz w:val="28"/>
          <w:szCs w:val="28"/>
        </w:rPr>
      </w:pPr>
    </w:p>
    <w:sectPr w:rsidR="005D0238" w:rsidRPr="005D0238" w:rsidSect="005D0238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D0238"/>
    <w:rsid w:val="007908CC"/>
    <w:rsid w:val="00AA1D8D"/>
    <w:rsid w:val="00B47730"/>
    <w:rsid w:val="00CB0664"/>
    <w:rsid w:val="00F14722"/>
    <w:rsid w:val="00FA667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efaultImageDpi w14:val="300"/>
  <w15:docId w15:val="{613802E6-08B5-4E7A-A9EE-D8CBF7CA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  <w:rPr>
      <w:rFonts w:ascii="Times New Roman" w:eastAsia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2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A64BA6-C486-4BFF-8D55-147BE7083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4340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Nguyen Minh Chau</cp:lastModifiedBy>
  <cp:revision>13</cp:revision>
  <dcterms:created xsi:type="dcterms:W3CDTF">2013-12-23T23:15:00Z</dcterms:created>
  <dcterms:modified xsi:type="dcterms:W3CDTF">2026-06-03T03:37:00Z</dcterms:modified>
  <cp:category/>
</cp:coreProperties>
</file>