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A3EAD" w14:textId="2513FDAD" w:rsidR="00812273" w:rsidRPr="003C3926" w:rsidRDefault="007A2F29">
      <w:pPr>
        <w:jc w:val="center"/>
        <w:rPr>
          <w:rFonts w:cs="Times New Roman"/>
          <w:sz w:val="28"/>
          <w:szCs w:val="28"/>
        </w:rPr>
      </w:pPr>
      <w:r w:rsidRPr="003C3926">
        <w:rPr>
          <w:rFonts w:cs="Times New Roman"/>
          <w:b/>
          <w:sz w:val="28"/>
          <w:szCs w:val="28"/>
        </w:rPr>
        <w:t xml:space="preserve">MẪU 03 - PHIẾU NHU CẦU SỬ DỤNG HẠ TẦNG AIT, DỮ LIỆU, </w:t>
      </w:r>
      <w:r w:rsidR="003C3926">
        <w:rPr>
          <w:rFonts w:cs="Times New Roman"/>
          <w:b/>
          <w:sz w:val="28"/>
          <w:szCs w:val="28"/>
        </w:rPr>
        <w:br/>
      </w:r>
      <w:r w:rsidRPr="003C3926">
        <w:rPr>
          <w:rFonts w:cs="Times New Roman"/>
          <w:b/>
          <w:sz w:val="28"/>
          <w:szCs w:val="28"/>
        </w:rPr>
        <w:t>MÔ PHỎNG VÀ BẢO TÀNG VŨ TRỤ</w:t>
      </w:r>
    </w:p>
    <w:p w14:paraId="4FA32B1E" w14:textId="77777777" w:rsidR="00812273" w:rsidRPr="003C3926" w:rsidRDefault="007A2F29">
      <w:pPr>
        <w:jc w:val="center"/>
        <w:rPr>
          <w:rFonts w:cs="Times New Roman"/>
          <w:sz w:val="28"/>
          <w:szCs w:val="28"/>
        </w:rPr>
      </w:pPr>
      <w:proofErr w:type="spellStart"/>
      <w:r w:rsidRPr="003C3926">
        <w:rPr>
          <w:rFonts w:cs="Times New Roman"/>
          <w:i/>
          <w:sz w:val="28"/>
          <w:szCs w:val="28"/>
        </w:rPr>
        <w:t>Làm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cơ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sở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đề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xuất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hạ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tầng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dùng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chung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quốc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gia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cho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công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nghệ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vệ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tinh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và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dữ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liệu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không</w:t>
      </w:r>
      <w:proofErr w:type="spellEnd"/>
      <w:r w:rsidRPr="003C3926">
        <w:rPr>
          <w:rFonts w:cs="Times New Roman"/>
          <w:i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i/>
          <w:sz w:val="28"/>
          <w:szCs w:val="28"/>
        </w:rPr>
        <w:t>gian</w:t>
      </w:r>
      <w:proofErr w:type="spellEnd"/>
    </w:p>
    <w:p w14:paraId="41BA078C" w14:textId="775535C7" w:rsidR="00812273" w:rsidRPr="003C3926" w:rsidRDefault="007A2F29">
      <w:pPr>
        <w:spacing w:after="120"/>
        <w:jc w:val="both"/>
        <w:rPr>
          <w:rFonts w:cs="Times New Roman"/>
          <w:sz w:val="28"/>
          <w:szCs w:val="28"/>
        </w:rPr>
      </w:pPr>
      <w:proofErr w:type="spellStart"/>
      <w:r w:rsidRPr="003C3926">
        <w:rPr>
          <w:rFonts w:cs="Times New Roman"/>
          <w:sz w:val="28"/>
          <w:szCs w:val="28"/>
        </w:rPr>
        <w:t>Mục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đích</w:t>
      </w:r>
      <w:proofErr w:type="spellEnd"/>
      <w:r w:rsidRPr="003C3926">
        <w:rPr>
          <w:rFonts w:cs="Times New Roman"/>
          <w:sz w:val="28"/>
          <w:szCs w:val="28"/>
        </w:rPr>
        <w:t xml:space="preserve">: </w:t>
      </w:r>
      <w:proofErr w:type="spellStart"/>
      <w:r w:rsidRPr="003C3926">
        <w:rPr>
          <w:rFonts w:cs="Times New Roman"/>
          <w:sz w:val="28"/>
          <w:szCs w:val="28"/>
        </w:rPr>
        <w:t>xác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định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nhu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cầu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sử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dụng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hạ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tầng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hiện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có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và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hạ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tầng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cần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đầu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tư</w:t>
      </w:r>
      <w:proofErr w:type="spellEnd"/>
      <w:r w:rsidRPr="003C3926">
        <w:rPr>
          <w:rFonts w:cs="Times New Roman"/>
          <w:sz w:val="28"/>
          <w:szCs w:val="28"/>
        </w:rPr>
        <w:t xml:space="preserve">, </w:t>
      </w:r>
      <w:proofErr w:type="spellStart"/>
      <w:r w:rsidRPr="003C3926">
        <w:rPr>
          <w:rFonts w:cs="Times New Roman"/>
          <w:sz w:val="28"/>
          <w:szCs w:val="28"/>
        </w:rPr>
        <w:t>đặc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biệt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là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r w:rsidRPr="003C3926">
        <w:rPr>
          <w:rFonts w:cs="Times New Roman"/>
          <w:sz w:val="28"/>
          <w:szCs w:val="28"/>
          <w:lang w:val="vi-VN"/>
        </w:rPr>
        <w:t>hạ tầng phục vụ lắp ráp, tích hợp và thử nghiệm (</w:t>
      </w:r>
      <w:r w:rsidRPr="003C3926">
        <w:rPr>
          <w:rFonts w:cs="Times New Roman"/>
          <w:sz w:val="28"/>
          <w:szCs w:val="28"/>
        </w:rPr>
        <w:t>AIT</w:t>
      </w:r>
      <w:r w:rsidRPr="003C3926">
        <w:rPr>
          <w:rFonts w:cs="Times New Roman"/>
          <w:sz w:val="28"/>
          <w:szCs w:val="28"/>
          <w:lang w:val="vi-VN"/>
        </w:rPr>
        <w:t>)</w:t>
      </w:r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cho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các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lớp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vệ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tinh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dưới</w:t>
      </w:r>
      <w:proofErr w:type="spellEnd"/>
      <w:r w:rsidRPr="003C3926">
        <w:rPr>
          <w:rFonts w:cs="Times New Roman"/>
          <w:sz w:val="28"/>
          <w:szCs w:val="28"/>
        </w:rPr>
        <w:t xml:space="preserve"> 50 kg, 50-180 kg, 180-600 kg </w:t>
      </w:r>
      <w:proofErr w:type="spellStart"/>
      <w:r w:rsidRPr="003C3926">
        <w:rPr>
          <w:rFonts w:cs="Times New Roman"/>
          <w:sz w:val="28"/>
          <w:szCs w:val="28"/>
        </w:rPr>
        <w:t>và</w:t>
      </w:r>
      <w:proofErr w:type="spellEnd"/>
      <w:r w:rsidRPr="003C3926">
        <w:rPr>
          <w:rFonts w:cs="Times New Roman"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sz w:val="28"/>
          <w:szCs w:val="28"/>
        </w:rPr>
        <w:t>trên</w:t>
      </w:r>
      <w:proofErr w:type="spellEnd"/>
      <w:r w:rsidRPr="003C3926">
        <w:rPr>
          <w:rFonts w:cs="Times New Roman"/>
          <w:sz w:val="28"/>
          <w:szCs w:val="28"/>
        </w:rPr>
        <w:t xml:space="preserve"> 600 kg.</w:t>
      </w:r>
    </w:p>
    <w:p w14:paraId="18C06F83" w14:textId="1ADE89E5" w:rsidR="00812273" w:rsidRPr="003C3926" w:rsidRDefault="007A2F29">
      <w:pPr>
        <w:spacing w:before="120" w:after="60"/>
        <w:rPr>
          <w:rFonts w:cs="Times New Roman"/>
          <w:sz w:val="28"/>
          <w:szCs w:val="28"/>
        </w:rPr>
      </w:pPr>
      <w:r w:rsidRPr="003C3926">
        <w:rPr>
          <w:rFonts w:cs="Times New Roman"/>
          <w:b/>
          <w:sz w:val="28"/>
          <w:szCs w:val="28"/>
        </w:rPr>
        <w:t xml:space="preserve">A. Nhu </w:t>
      </w:r>
      <w:proofErr w:type="spellStart"/>
      <w:r w:rsidRPr="003C3926">
        <w:rPr>
          <w:rFonts w:cs="Times New Roman"/>
          <w:b/>
          <w:sz w:val="28"/>
          <w:szCs w:val="28"/>
        </w:rPr>
        <w:t>cầu</w:t>
      </w:r>
      <w:proofErr w:type="spellEnd"/>
      <w:r w:rsidRPr="003C3926">
        <w:rPr>
          <w:rFonts w:cs="Times New Roman"/>
          <w:b/>
          <w:sz w:val="28"/>
          <w:szCs w:val="28"/>
          <w:lang w:val="vi-VN"/>
        </w:rPr>
        <w:t xml:space="preserve"> sử dụng</w:t>
      </w:r>
      <w:r w:rsidRPr="003C3926">
        <w:rPr>
          <w:rFonts w:cs="Times New Roman"/>
          <w:b/>
          <w:sz w:val="28"/>
          <w:szCs w:val="28"/>
        </w:rPr>
        <w:t xml:space="preserve"> </w:t>
      </w:r>
      <w:r w:rsidRPr="003C3926">
        <w:rPr>
          <w:rFonts w:cs="Times New Roman"/>
          <w:b/>
          <w:sz w:val="28"/>
          <w:szCs w:val="28"/>
          <w:lang w:val="vi-VN"/>
        </w:rPr>
        <w:t xml:space="preserve">hạ tầng AIT vệ tinh </w:t>
      </w:r>
    </w:p>
    <w:tbl>
      <w:tblPr>
        <w:tblStyle w:val="TableGrid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1842"/>
        <w:gridCol w:w="2410"/>
        <w:gridCol w:w="1701"/>
        <w:gridCol w:w="1716"/>
      </w:tblGrid>
      <w:tr w:rsidR="00812273" w:rsidRPr="003C3926" w14:paraId="32773151" w14:textId="77777777" w:rsidTr="003C3926">
        <w:trPr>
          <w:tblHeader/>
          <w:jc w:val="center"/>
        </w:trPr>
        <w:tc>
          <w:tcPr>
            <w:tcW w:w="2235" w:type="dxa"/>
            <w:shd w:val="clear" w:color="auto" w:fill="D9EAF7"/>
            <w:vAlign w:val="center"/>
          </w:tcPr>
          <w:p w14:paraId="2982AC6A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Hạng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mục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hạ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tầng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AIT</w:t>
            </w:r>
          </w:p>
        </w:tc>
        <w:tc>
          <w:tcPr>
            <w:tcW w:w="1842" w:type="dxa"/>
            <w:shd w:val="clear" w:color="auto" w:fill="D9EAF7"/>
            <w:vAlign w:val="center"/>
          </w:tcPr>
          <w:p w14:paraId="151D1E5A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Lớp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tinh</w:t>
            </w:r>
            <w:proofErr w:type="spellEnd"/>
          </w:p>
        </w:tc>
        <w:tc>
          <w:tcPr>
            <w:tcW w:w="2410" w:type="dxa"/>
            <w:shd w:val="clear" w:color="auto" w:fill="D9EAF7"/>
            <w:vAlign w:val="center"/>
          </w:tcPr>
          <w:p w14:paraId="19220CE2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Mục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đích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sử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701" w:type="dxa"/>
            <w:shd w:val="clear" w:color="auto" w:fill="D9EAF7"/>
            <w:vAlign w:val="center"/>
          </w:tcPr>
          <w:p w14:paraId="4A54F7B1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Tần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suất</w:t>
            </w:r>
            <w:proofErr w:type="spellEnd"/>
          </w:p>
        </w:tc>
        <w:tc>
          <w:tcPr>
            <w:tcW w:w="1716" w:type="dxa"/>
            <w:shd w:val="clear" w:color="auto" w:fill="D9EAF7"/>
            <w:vAlign w:val="center"/>
          </w:tcPr>
          <w:p w14:paraId="38AF26FB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Giai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đoạn</w:t>
            </w:r>
            <w:proofErr w:type="spellEnd"/>
          </w:p>
        </w:tc>
      </w:tr>
      <w:tr w:rsidR="00812273" w:rsidRPr="003C3926" w14:paraId="335A3D36" w14:textId="77777777" w:rsidTr="003C3926">
        <w:trPr>
          <w:jc w:val="center"/>
        </w:trPr>
        <w:tc>
          <w:tcPr>
            <w:tcW w:w="2235" w:type="dxa"/>
            <w:vAlign w:val="center"/>
          </w:tcPr>
          <w:p w14:paraId="21ABCADE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Phòng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sạch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/cleanroom,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vực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</w:p>
        </w:tc>
        <w:tc>
          <w:tcPr>
            <w:tcW w:w="1842" w:type="dxa"/>
            <w:vAlign w:val="center"/>
          </w:tcPr>
          <w:p w14:paraId="56926357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48F9DF64" w14:textId="4FD9BD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34FBD08D" w14:textId="7A8AA6BD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3B7C872A" w14:textId="09AD05B1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7128CF9B" w14:textId="77777777" w:rsidTr="003C3926">
        <w:trPr>
          <w:jc w:val="center"/>
        </w:trPr>
        <w:tc>
          <w:tcPr>
            <w:tcW w:w="2235" w:type="dxa"/>
            <w:vAlign w:val="center"/>
          </w:tcPr>
          <w:p w14:paraId="27EB0A20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Thiết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bị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rung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842" w:type="dxa"/>
            <w:vAlign w:val="center"/>
          </w:tcPr>
          <w:p w14:paraId="7EF0285E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5E498792" w14:textId="3D21B7D3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45E2DBC2" w14:textId="39A675D9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2B1574A6" w14:textId="2F5607B5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0CCE2BE6" w14:textId="77777777" w:rsidTr="003C3926">
        <w:trPr>
          <w:jc w:val="center"/>
        </w:trPr>
        <w:tc>
          <w:tcPr>
            <w:tcW w:w="2235" w:type="dxa"/>
            <w:vAlign w:val="center"/>
          </w:tcPr>
          <w:p w14:paraId="45B15C34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sốc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va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đập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phân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tách</w:t>
            </w:r>
            <w:proofErr w:type="spellEnd"/>
          </w:p>
        </w:tc>
        <w:tc>
          <w:tcPr>
            <w:tcW w:w="1842" w:type="dxa"/>
            <w:vAlign w:val="center"/>
          </w:tcPr>
          <w:p w14:paraId="402B0A23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4E30B2FC" w14:textId="118C3FB8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3D4F5852" w14:textId="06639E41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27FC1569" w14:textId="25FCA573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31900FFF" w14:textId="77777777" w:rsidTr="003C3926">
        <w:trPr>
          <w:jc w:val="center"/>
        </w:trPr>
        <w:tc>
          <w:tcPr>
            <w:tcW w:w="2235" w:type="dxa"/>
            <w:vAlign w:val="center"/>
          </w:tcPr>
          <w:p w14:paraId="5C76C65C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nhiệt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chân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/thermal vacuum</w:t>
            </w:r>
          </w:p>
        </w:tc>
        <w:tc>
          <w:tcPr>
            <w:tcW w:w="1842" w:type="dxa"/>
            <w:vAlign w:val="center"/>
          </w:tcPr>
          <w:p w14:paraId="53A48CEA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6ABED083" w14:textId="61663DD0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355213D2" w14:textId="7CF2B6E2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28CF3E26" w14:textId="4D139B60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27779E3E" w14:textId="77777777" w:rsidTr="003C3926">
        <w:trPr>
          <w:jc w:val="center"/>
        </w:trPr>
        <w:tc>
          <w:tcPr>
            <w:tcW w:w="2235" w:type="dxa"/>
            <w:vAlign w:val="center"/>
          </w:tcPr>
          <w:p w14:paraId="7EC27B74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chu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lastRenderedPageBreak/>
              <w:t>trình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nhiệt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/thermal cycling</w:t>
            </w:r>
          </w:p>
        </w:tc>
        <w:tc>
          <w:tcPr>
            <w:tcW w:w="1842" w:type="dxa"/>
            <w:vAlign w:val="center"/>
          </w:tcPr>
          <w:p w14:paraId="06071ED5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5A369770" w14:textId="21E57BDC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7B5C7728" w14:textId="15531034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lastRenderedPageBreak/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255420B6" w14:textId="016A0E3C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</w:t>
            </w:r>
            <w:r w:rsidRPr="003C3926">
              <w:rPr>
                <w:rFonts w:cs="Times New Roman"/>
                <w:sz w:val="28"/>
                <w:szCs w:val="28"/>
              </w:rPr>
              <w:lastRenderedPageBreak/>
              <w:t xml:space="preserve">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6E4B11AA" w14:textId="77777777" w:rsidTr="003C3926">
        <w:trPr>
          <w:jc w:val="center"/>
        </w:trPr>
        <w:tc>
          <w:tcPr>
            <w:tcW w:w="2235" w:type="dxa"/>
            <w:vAlign w:val="center"/>
          </w:tcPr>
          <w:p w14:paraId="32FE65E0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lastRenderedPageBreak/>
              <w:t>Đo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thuộc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khối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lượng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mô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men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quán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cân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bằng</w:t>
            </w:r>
            <w:proofErr w:type="spellEnd"/>
          </w:p>
        </w:tc>
        <w:tc>
          <w:tcPr>
            <w:tcW w:w="1842" w:type="dxa"/>
            <w:vAlign w:val="center"/>
          </w:tcPr>
          <w:p w14:paraId="64970270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10456825" w14:textId="6A82BEB1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51B904AB" w14:textId="3DFFA88A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41F4FAEC" w14:textId="36666709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00502706" w14:textId="77777777" w:rsidTr="003C3926">
        <w:trPr>
          <w:jc w:val="center"/>
        </w:trPr>
        <w:tc>
          <w:tcPr>
            <w:tcW w:w="2235" w:type="dxa"/>
            <w:vAlign w:val="center"/>
          </w:tcPr>
          <w:p w14:paraId="50F1901B" w14:textId="7AEF9158" w:rsidR="00812273" w:rsidRPr="003A4A49" w:rsidRDefault="003A4A49" w:rsidP="003A4A49">
            <w:pPr>
              <w:rPr>
                <w:rFonts w:cs="Times New Roman"/>
                <w:sz w:val="28"/>
                <w:szCs w:val="28"/>
                <w:lang w:val="vi-VN"/>
              </w:rPr>
            </w:pPr>
            <w:proofErr w:type="spellStart"/>
            <w:r w:rsidRPr="003A4A49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A4A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A4A49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A4A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A4A49">
              <w:rPr>
                <w:rFonts w:cs="Times New Roman"/>
                <w:sz w:val="28"/>
                <w:szCs w:val="28"/>
              </w:rPr>
              <w:t>tương</w:t>
            </w:r>
            <w:proofErr w:type="spellEnd"/>
            <w:r w:rsidRPr="003A4A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A4A49">
              <w:rPr>
                <w:rFonts w:cs="Times New Roman"/>
                <w:sz w:val="28"/>
                <w:szCs w:val="28"/>
              </w:rPr>
              <w:t>thích</w:t>
            </w:r>
            <w:proofErr w:type="spellEnd"/>
            <w:r w:rsidRPr="003A4A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A4A49">
              <w:rPr>
                <w:rFonts w:cs="Times New Roman"/>
                <w:sz w:val="28"/>
                <w:szCs w:val="28"/>
              </w:rPr>
              <w:t>điện</w:t>
            </w:r>
            <w:proofErr w:type="spellEnd"/>
            <w:r w:rsidRPr="003A4A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A4A49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Pr="003A4A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A4A49">
              <w:rPr>
                <w:rFonts w:cs="Times New Roman"/>
                <w:sz w:val="28"/>
                <w:szCs w:val="28"/>
              </w:rPr>
              <w:t>và</w:t>
            </w:r>
            <w:proofErr w:type="spellEnd"/>
            <w:r w:rsidRPr="003A4A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A4A49">
              <w:rPr>
                <w:rFonts w:cs="Times New Roman"/>
                <w:sz w:val="28"/>
                <w:szCs w:val="28"/>
              </w:rPr>
              <w:t>nhiễu</w:t>
            </w:r>
            <w:proofErr w:type="spellEnd"/>
            <w:r w:rsidRPr="003A4A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A4A49">
              <w:rPr>
                <w:rFonts w:cs="Times New Roman"/>
                <w:sz w:val="28"/>
                <w:szCs w:val="28"/>
              </w:rPr>
              <w:t>điện</w:t>
            </w:r>
            <w:proofErr w:type="spellEnd"/>
            <w:r w:rsidRPr="003A4A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A4A49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cs="Times New Roman"/>
                <w:sz w:val="28"/>
                <w:szCs w:val="28"/>
                <w:lang w:val="vi-VN"/>
              </w:rPr>
              <w:t xml:space="preserve"> (</w:t>
            </w:r>
            <w:r w:rsidR="007A2F29" w:rsidRPr="003C3926">
              <w:rPr>
                <w:rFonts w:cs="Times New Roman"/>
                <w:sz w:val="28"/>
                <w:szCs w:val="28"/>
              </w:rPr>
              <w:t>EMC/EMI</w:t>
            </w:r>
            <w:r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</w:tc>
        <w:tc>
          <w:tcPr>
            <w:tcW w:w="1842" w:type="dxa"/>
            <w:vAlign w:val="center"/>
          </w:tcPr>
          <w:p w14:paraId="5E3244A2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497FD91C" w14:textId="3F93BB34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48B8F458" w14:textId="0397386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7A82A064" w14:textId="5E8F3FFC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7CBE3AE0" w14:textId="77777777" w:rsidTr="003C3926">
        <w:trPr>
          <w:jc w:val="center"/>
        </w:trPr>
        <w:tc>
          <w:tcPr>
            <w:tcW w:w="2235" w:type="dxa"/>
            <w:vAlign w:val="center"/>
          </w:tcPr>
          <w:p w14:paraId="1DF5CD0D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cs="Times New Roman"/>
                <w:sz w:val="28"/>
                <w:szCs w:val="28"/>
              </w:rPr>
              <w:t>RF/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ăng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-ten,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liên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kết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vô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tuyến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, TT&amp;C</w:t>
            </w:r>
          </w:p>
        </w:tc>
        <w:tc>
          <w:tcPr>
            <w:tcW w:w="1842" w:type="dxa"/>
            <w:vAlign w:val="center"/>
          </w:tcPr>
          <w:p w14:paraId="79C82438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0E225EED" w14:textId="118D6CED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57A050D6" w14:textId="679CA254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3C49F80F" w14:textId="1622D002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0D85BAFC" w14:textId="77777777" w:rsidTr="003C3926">
        <w:trPr>
          <w:jc w:val="center"/>
        </w:trPr>
        <w:tc>
          <w:tcPr>
            <w:tcW w:w="2235" w:type="dxa"/>
            <w:vAlign w:val="center"/>
          </w:tcPr>
          <w:p w14:paraId="28E5A501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Kiểm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điện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chức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, EGSE/MGSE</w:t>
            </w:r>
          </w:p>
        </w:tc>
        <w:tc>
          <w:tcPr>
            <w:tcW w:w="1842" w:type="dxa"/>
            <w:vAlign w:val="center"/>
          </w:tcPr>
          <w:p w14:paraId="0CF7D422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1A91DBBE" w14:textId="016032F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68A7D51F" w14:textId="432FF1E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09A802F2" w14:textId="7CE549A9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0156AEC9" w14:textId="77777777" w:rsidTr="003C3926">
        <w:trPr>
          <w:jc w:val="center"/>
        </w:trPr>
        <w:tc>
          <w:tcPr>
            <w:tcW w:w="2235" w:type="dxa"/>
            <w:vAlign w:val="center"/>
          </w:tcPr>
          <w:p w14:paraId="5E630A72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cs="Times New Roman"/>
                <w:sz w:val="28"/>
                <w:szCs w:val="28"/>
              </w:rPr>
              <w:t xml:space="preserve">Hiệu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chuẩn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kiểm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payload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quang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842" w:type="dxa"/>
            <w:vAlign w:val="center"/>
          </w:tcPr>
          <w:p w14:paraId="18949A66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17F3EC83" w14:textId="11435849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03C50C93" w14:textId="62B0D8DC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3980129C" w14:textId="7DBEBD25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5AB88BAC" w14:textId="77777777" w:rsidTr="003C3926">
        <w:trPr>
          <w:jc w:val="center"/>
        </w:trPr>
        <w:tc>
          <w:tcPr>
            <w:tcW w:w="2235" w:type="dxa"/>
            <w:vAlign w:val="center"/>
          </w:tcPr>
          <w:p w14:paraId="757C0CC3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lastRenderedPageBreak/>
              <w:t>Kiểm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payload radar/SAR,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lý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1842" w:type="dxa"/>
            <w:vAlign w:val="center"/>
          </w:tcPr>
          <w:p w14:paraId="33029A70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05EB9AF9" w14:textId="5B94522A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3AA50598" w14:textId="6002926C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67D46877" w14:textId="7D2A6A41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5439B37A" w14:textId="77777777" w:rsidTr="003C3926">
        <w:trPr>
          <w:jc w:val="center"/>
        </w:trPr>
        <w:tc>
          <w:tcPr>
            <w:tcW w:w="2235" w:type="dxa"/>
            <w:vAlign w:val="center"/>
          </w:tcPr>
          <w:p w14:paraId="74D33BA5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Mô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phỏng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môi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quỹ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842" w:type="dxa"/>
            <w:vAlign w:val="center"/>
          </w:tcPr>
          <w:p w14:paraId="66A413F0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3F9DC6B6" w14:textId="462B2641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22DD1CDE" w14:textId="1B1BDFBA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17A947F1" w14:textId="3C4E487A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  <w:tr w:rsidR="00812273" w:rsidRPr="003C3926" w14:paraId="543AE546" w14:textId="77777777" w:rsidTr="003C3926">
        <w:trPr>
          <w:jc w:val="center"/>
        </w:trPr>
        <w:tc>
          <w:tcPr>
            <w:tcW w:w="2235" w:type="dxa"/>
            <w:vAlign w:val="center"/>
          </w:tcPr>
          <w:p w14:paraId="44A741BC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cs="Times New Roman"/>
                <w:sz w:val="28"/>
                <w:szCs w:val="28"/>
              </w:rPr>
              <w:t xml:space="preserve">Bảo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đảm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quản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lý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cấu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hồ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sơ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AIT</w:t>
            </w:r>
          </w:p>
        </w:tc>
        <w:tc>
          <w:tcPr>
            <w:tcW w:w="1842" w:type="dxa"/>
            <w:vAlign w:val="center"/>
          </w:tcPr>
          <w:p w14:paraId="5F91B125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dưới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50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50-180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180-600 kg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600 kg</w:t>
            </w:r>
          </w:p>
        </w:tc>
        <w:tc>
          <w:tcPr>
            <w:tcW w:w="2410" w:type="dxa"/>
            <w:vAlign w:val="center"/>
          </w:tcPr>
          <w:p w14:paraId="7345CF33" w14:textId="265867F6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R&amp;D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1701" w:type="dxa"/>
            <w:vAlign w:val="center"/>
          </w:tcPr>
          <w:p w14:paraId="582AD3E8" w14:textId="15889F84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716" w:type="dxa"/>
            <w:vAlign w:val="center"/>
          </w:tcPr>
          <w:p w14:paraId="7E105933" w14:textId="36ABBB9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2026-2027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2028-2030 </w:t>
            </w:r>
            <w:r w:rsidR="003C3926">
              <w:rPr>
                <w:rFonts w:cs="Times New Roman"/>
                <w:sz w:val="28"/>
                <w:szCs w:val="28"/>
              </w:rPr>
              <w:br/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sau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2030</w:t>
            </w:r>
          </w:p>
        </w:tc>
      </w:tr>
    </w:tbl>
    <w:p w14:paraId="727A900F" w14:textId="77777777" w:rsidR="00812273" w:rsidRPr="003C3926" w:rsidRDefault="00812273">
      <w:pPr>
        <w:rPr>
          <w:rFonts w:cs="Times New Roman"/>
          <w:sz w:val="28"/>
          <w:szCs w:val="28"/>
        </w:rPr>
      </w:pPr>
    </w:p>
    <w:p w14:paraId="62F58349" w14:textId="77777777" w:rsidR="00812273" w:rsidRPr="003C3926" w:rsidRDefault="007A2F29">
      <w:pPr>
        <w:spacing w:before="120" w:after="60"/>
        <w:rPr>
          <w:rFonts w:cs="Times New Roman"/>
          <w:sz w:val="28"/>
          <w:szCs w:val="28"/>
        </w:rPr>
      </w:pPr>
      <w:r w:rsidRPr="003C3926">
        <w:rPr>
          <w:rFonts w:cs="Times New Roman"/>
          <w:b/>
          <w:sz w:val="28"/>
          <w:szCs w:val="28"/>
        </w:rPr>
        <w:t xml:space="preserve">B. </w:t>
      </w:r>
      <w:proofErr w:type="spellStart"/>
      <w:r w:rsidRPr="003C3926">
        <w:rPr>
          <w:rFonts w:cs="Times New Roman"/>
          <w:b/>
          <w:sz w:val="28"/>
          <w:szCs w:val="28"/>
        </w:rPr>
        <w:t>Hạ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tầng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dữ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liệu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, </w:t>
      </w:r>
      <w:proofErr w:type="spellStart"/>
      <w:r w:rsidRPr="003C3926">
        <w:rPr>
          <w:rFonts w:cs="Times New Roman"/>
          <w:b/>
          <w:sz w:val="28"/>
          <w:szCs w:val="28"/>
        </w:rPr>
        <w:t>trạm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mặt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đất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và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mô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phỏng</w:t>
      </w:r>
      <w:proofErr w:type="spellEnd"/>
    </w:p>
    <w:tbl>
      <w:tblPr>
        <w:tblStyle w:val="TableGrid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5"/>
        <w:gridCol w:w="2025"/>
        <w:gridCol w:w="2693"/>
        <w:gridCol w:w="2141"/>
      </w:tblGrid>
      <w:tr w:rsidR="00812273" w:rsidRPr="003C3926" w14:paraId="1A97F992" w14:textId="77777777" w:rsidTr="003C3926">
        <w:trPr>
          <w:tblHeader/>
          <w:jc w:val="center"/>
        </w:trPr>
        <w:tc>
          <w:tcPr>
            <w:tcW w:w="3045" w:type="dxa"/>
            <w:shd w:val="clear" w:color="auto" w:fill="D9EAF7"/>
            <w:vAlign w:val="center"/>
          </w:tcPr>
          <w:p w14:paraId="7FBA80D3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Hạ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tầng</w:t>
            </w:r>
            <w:proofErr w:type="spellEnd"/>
          </w:p>
        </w:tc>
        <w:tc>
          <w:tcPr>
            <w:tcW w:w="2025" w:type="dxa"/>
            <w:shd w:val="clear" w:color="auto" w:fill="D9EAF7"/>
            <w:vAlign w:val="center"/>
          </w:tcPr>
          <w:p w14:paraId="30ED21C7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cs="Times New Roman"/>
                <w:b/>
                <w:sz w:val="28"/>
                <w:szCs w:val="28"/>
              </w:rPr>
              <w:t xml:space="preserve">Nhu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</w:p>
        </w:tc>
        <w:tc>
          <w:tcPr>
            <w:tcW w:w="2693" w:type="dxa"/>
            <w:shd w:val="clear" w:color="auto" w:fill="D9EAF7"/>
            <w:vAlign w:val="center"/>
          </w:tcPr>
          <w:p w14:paraId="1435A457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Mục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đích</w:t>
            </w:r>
            <w:proofErr w:type="spellEnd"/>
          </w:p>
        </w:tc>
        <w:tc>
          <w:tcPr>
            <w:tcW w:w="2141" w:type="dxa"/>
            <w:shd w:val="clear" w:color="auto" w:fill="D9EAF7"/>
            <w:vAlign w:val="center"/>
          </w:tcPr>
          <w:p w14:paraId="68EE574C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Yêu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cụ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thể</w:t>
            </w:r>
            <w:proofErr w:type="spellEnd"/>
          </w:p>
        </w:tc>
      </w:tr>
      <w:tr w:rsidR="00812273" w:rsidRPr="003C3926" w14:paraId="50A30FEF" w14:textId="77777777" w:rsidTr="003C3926">
        <w:trPr>
          <w:jc w:val="center"/>
        </w:trPr>
        <w:tc>
          <w:tcPr>
            <w:tcW w:w="3045" w:type="dxa"/>
            <w:vAlign w:val="center"/>
          </w:tcPr>
          <w:p w14:paraId="534E0C49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cs="Times New Roman"/>
                <w:sz w:val="28"/>
                <w:szCs w:val="28"/>
              </w:rPr>
              <w:t xml:space="preserve">Lưu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trữ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lý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phân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phối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</w:p>
        </w:tc>
        <w:tc>
          <w:tcPr>
            <w:tcW w:w="2025" w:type="dxa"/>
            <w:vAlign w:val="center"/>
          </w:tcPr>
          <w:p w14:paraId="1A3C63D3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43A39D6" w14:textId="19CE5F62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cần</w:t>
            </w:r>
            <w:proofErr w:type="spellEnd"/>
          </w:p>
        </w:tc>
        <w:tc>
          <w:tcPr>
            <w:tcW w:w="2693" w:type="dxa"/>
            <w:vAlign w:val="center"/>
          </w:tcPr>
          <w:p w14:paraId="0F1CFA47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36EDAFD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1265F59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Vận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hành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8C9C777" w14:textId="1824BF89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141" w:type="dxa"/>
            <w:vAlign w:val="center"/>
          </w:tcPr>
          <w:p w14:paraId="6FF622D4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Ghi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</w:p>
        </w:tc>
      </w:tr>
      <w:tr w:rsidR="00812273" w:rsidRPr="003C3926" w14:paraId="1480824F" w14:textId="77777777" w:rsidTr="003C3926">
        <w:trPr>
          <w:jc w:val="center"/>
        </w:trPr>
        <w:tc>
          <w:tcPr>
            <w:tcW w:w="3045" w:type="dxa"/>
            <w:vAlign w:val="center"/>
          </w:tcPr>
          <w:p w14:paraId="1AA7137A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Nền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tảng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gian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/API/dashboard</w:t>
            </w:r>
          </w:p>
        </w:tc>
        <w:tc>
          <w:tcPr>
            <w:tcW w:w="2025" w:type="dxa"/>
            <w:vAlign w:val="center"/>
          </w:tcPr>
          <w:p w14:paraId="1D2E0241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6A2E605" w14:textId="09192E51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cần</w:t>
            </w:r>
            <w:proofErr w:type="spellEnd"/>
          </w:p>
        </w:tc>
        <w:tc>
          <w:tcPr>
            <w:tcW w:w="2693" w:type="dxa"/>
            <w:vAlign w:val="center"/>
          </w:tcPr>
          <w:p w14:paraId="54D4BB51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852CCEA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8BB52B0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Vận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hành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25F1839" w14:textId="55600845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141" w:type="dxa"/>
            <w:vAlign w:val="center"/>
          </w:tcPr>
          <w:p w14:paraId="15310459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Ghi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</w:p>
        </w:tc>
      </w:tr>
      <w:tr w:rsidR="00812273" w:rsidRPr="003C3926" w14:paraId="31406650" w14:textId="77777777" w:rsidTr="003C3926">
        <w:trPr>
          <w:jc w:val="center"/>
        </w:trPr>
        <w:tc>
          <w:tcPr>
            <w:tcW w:w="3045" w:type="dxa"/>
            <w:vAlign w:val="center"/>
          </w:tcPr>
          <w:p w14:paraId="2113CF1E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mẫu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bộ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chuẩn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để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triển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2025" w:type="dxa"/>
            <w:vAlign w:val="center"/>
          </w:tcPr>
          <w:p w14:paraId="26127D78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FFD7124" w14:textId="2E64263B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cần</w:t>
            </w:r>
            <w:proofErr w:type="spellEnd"/>
          </w:p>
        </w:tc>
        <w:tc>
          <w:tcPr>
            <w:tcW w:w="2693" w:type="dxa"/>
            <w:vAlign w:val="center"/>
          </w:tcPr>
          <w:p w14:paraId="602A3334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AE892A7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A3F469E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Vận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hành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8EA313F" w14:textId="68851FF2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141" w:type="dxa"/>
            <w:vAlign w:val="center"/>
          </w:tcPr>
          <w:p w14:paraId="1B6FF616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Ghi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</w:p>
        </w:tc>
      </w:tr>
      <w:tr w:rsidR="00812273" w:rsidRPr="003C3926" w14:paraId="194F33CD" w14:textId="77777777" w:rsidTr="003C3926">
        <w:trPr>
          <w:jc w:val="center"/>
        </w:trPr>
        <w:tc>
          <w:tcPr>
            <w:tcW w:w="3045" w:type="dxa"/>
            <w:vAlign w:val="center"/>
          </w:tcPr>
          <w:p w14:paraId="0EA1C702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Trạm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mặt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đất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/TT&amp;C/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lastRenderedPageBreak/>
              <w:t>nhận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2025" w:type="dxa"/>
            <w:vAlign w:val="center"/>
          </w:tcPr>
          <w:p w14:paraId="531B83C4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F5C5730" w14:textId="619AEA5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cần</w:t>
            </w:r>
            <w:proofErr w:type="spellEnd"/>
          </w:p>
        </w:tc>
        <w:tc>
          <w:tcPr>
            <w:tcW w:w="2693" w:type="dxa"/>
            <w:vAlign w:val="center"/>
          </w:tcPr>
          <w:p w14:paraId="56276D31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3D5AB43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lastRenderedPageBreak/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B539A85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Vận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hành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489C6DF" w14:textId="415BA626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141" w:type="dxa"/>
            <w:vAlign w:val="center"/>
          </w:tcPr>
          <w:p w14:paraId="749F2B5B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lastRenderedPageBreak/>
              <w:t>Ghi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</w:p>
        </w:tc>
      </w:tr>
      <w:tr w:rsidR="00812273" w:rsidRPr="003C3926" w14:paraId="0518BED5" w14:textId="77777777" w:rsidTr="003C3926">
        <w:trPr>
          <w:jc w:val="center"/>
        </w:trPr>
        <w:tc>
          <w:tcPr>
            <w:tcW w:w="3045" w:type="dxa"/>
            <w:vAlign w:val="center"/>
          </w:tcPr>
          <w:p w14:paraId="0E830F20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mềm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lập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điều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hành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chùm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tinh</w:t>
            </w:r>
            <w:proofErr w:type="spellEnd"/>
          </w:p>
        </w:tc>
        <w:tc>
          <w:tcPr>
            <w:tcW w:w="2025" w:type="dxa"/>
            <w:vAlign w:val="center"/>
          </w:tcPr>
          <w:p w14:paraId="3A5E6F05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4E7F552" w14:textId="53D5D31B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cần</w:t>
            </w:r>
            <w:proofErr w:type="spellEnd"/>
          </w:p>
        </w:tc>
        <w:tc>
          <w:tcPr>
            <w:tcW w:w="2693" w:type="dxa"/>
            <w:vAlign w:val="center"/>
          </w:tcPr>
          <w:p w14:paraId="7401E4BB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4C77865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511B7CC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Vận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hành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1BB3B8E" w14:textId="53C4ED51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141" w:type="dxa"/>
            <w:vAlign w:val="center"/>
          </w:tcPr>
          <w:p w14:paraId="66E89E96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Ghi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</w:p>
        </w:tc>
      </w:tr>
      <w:tr w:rsidR="00812273" w:rsidRPr="003C3926" w14:paraId="70D49014" w14:textId="77777777" w:rsidTr="003C3926">
        <w:trPr>
          <w:jc w:val="center"/>
        </w:trPr>
        <w:tc>
          <w:tcPr>
            <w:tcW w:w="3045" w:type="dxa"/>
            <w:vAlign w:val="center"/>
          </w:tcPr>
          <w:p w14:paraId="215D98CB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Mô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phỏng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quỹ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mô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phỏng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, digital twin</w:t>
            </w:r>
          </w:p>
        </w:tc>
        <w:tc>
          <w:tcPr>
            <w:tcW w:w="2025" w:type="dxa"/>
            <w:vAlign w:val="center"/>
          </w:tcPr>
          <w:p w14:paraId="24133795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EBB6C0E" w14:textId="10482274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cần</w:t>
            </w:r>
            <w:proofErr w:type="spellEnd"/>
          </w:p>
        </w:tc>
        <w:tc>
          <w:tcPr>
            <w:tcW w:w="2693" w:type="dxa"/>
            <w:vAlign w:val="center"/>
          </w:tcPr>
          <w:p w14:paraId="44D11EF5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D1086CE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40F45BD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Vận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hành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72D136E" w14:textId="78F33B06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141" w:type="dxa"/>
            <w:vAlign w:val="center"/>
          </w:tcPr>
          <w:p w14:paraId="374F1B3C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Ghi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</w:p>
        </w:tc>
      </w:tr>
      <w:tr w:rsidR="00812273" w:rsidRPr="003C3926" w14:paraId="05739346" w14:textId="77777777" w:rsidTr="003C3926">
        <w:trPr>
          <w:jc w:val="center"/>
        </w:trPr>
        <w:tc>
          <w:tcPr>
            <w:tcW w:w="3045" w:type="dxa"/>
            <w:vAlign w:val="center"/>
          </w:tcPr>
          <w:p w14:paraId="25A853D1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Hệ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thống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bảo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mật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phân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quyền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ký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khai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thác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2025" w:type="dxa"/>
            <w:vAlign w:val="center"/>
          </w:tcPr>
          <w:p w14:paraId="45A438D7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cần</w:t>
            </w:r>
            <w:proofErr w:type="spellEnd"/>
          </w:p>
        </w:tc>
        <w:tc>
          <w:tcPr>
            <w:tcW w:w="2693" w:type="dxa"/>
            <w:vAlign w:val="center"/>
          </w:tcPr>
          <w:p w14:paraId="262C4D71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EA5F847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2D394DE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Vận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hành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825679F" w14:textId="3A02FBE4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Đào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141" w:type="dxa"/>
            <w:vAlign w:val="center"/>
          </w:tcPr>
          <w:p w14:paraId="5E051E98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Ghi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</w:p>
        </w:tc>
      </w:tr>
    </w:tbl>
    <w:p w14:paraId="3DE5A70B" w14:textId="77777777" w:rsidR="00812273" w:rsidRPr="003C3926" w:rsidRDefault="00812273">
      <w:pPr>
        <w:rPr>
          <w:rFonts w:cs="Times New Roman"/>
          <w:sz w:val="28"/>
          <w:szCs w:val="28"/>
        </w:rPr>
      </w:pPr>
    </w:p>
    <w:p w14:paraId="2E4616D5" w14:textId="77777777" w:rsidR="00812273" w:rsidRPr="003C3926" w:rsidRDefault="007A2F29">
      <w:pPr>
        <w:spacing w:before="120" w:after="60"/>
        <w:rPr>
          <w:rFonts w:cs="Times New Roman"/>
          <w:sz w:val="28"/>
          <w:szCs w:val="28"/>
        </w:rPr>
      </w:pPr>
      <w:r w:rsidRPr="003C3926">
        <w:rPr>
          <w:rFonts w:cs="Times New Roman"/>
          <w:b/>
          <w:sz w:val="28"/>
          <w:szCs w:val="28"/>
        </w:rPr>
        <w:t xml:space="preserve">C. Bảo </w:t>
      </w:r>
      <w:proofErr w:type="spellStart"/>
      <w:r w:rsidRPr="003C3926">
        <w:rPr>
          <w:rFonts w:cs="Times New Roman"/>
          <w:b/>
          <w:sz w:val="28"/>
          <w:szCs w:val="28"/>
        </w:rPr>
        <w:t>tàng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Vũ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trụ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và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không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gian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giới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thiệu</w:t>
      </w:r>
      <w:proofErr w:type="spellEnd"/>
      <w:r w:rsidRPr="003C3926">
        <w:rPr>
          <w:rFonts w:cs="Times New Roman"/>
          <w:b/>
          <w:sz w:val="28"/>
          <w:szCs w:val="28"/>
        </w:rPr>
        <w:t>/</w:t>
      </w:r>
      <w:proofErr w:type="spellStart"/>
      <w:r w:rsidRPr="003C3926">
        <w:rPr>
          <w:rFonts w:cs="Times New Roman"/>
          <w:b/>
          <w:sz w:val="28"/>
          <w:szCs w:val="28"/>
        </w:rPr>
        <w:t>đào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tạo</w:t>
      </w:r>
      <w:proofErr w:type="spellEnd"/>
    </w:p>
    <w:tbl>
      <w:tblPr>
        <w:tblStyle w:val="TableGrid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6"/>
      </w:tblGrid>
      <w:tr w:rsidR="00812273" w:rsidRPr="003C3926" w14:paraId="74CD9BA3" w14:textId="77777777">
        <w:trPr>
          <w:tblHeader/>
          <w:jc w:val="center"/>
        </w:trPr>
        <w:tc>
          <w:tcPr>
            <w:tcW w:w="2835" w:type="dxa"/>
            <w:shd w:val="clear" w:color="auto" w:fill="D9EAF7"/>
            <w:vAlign w:val="center"/>
          </w:tcPr>
          <w:p w14:paraId="51E6A7F1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Nội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6236" w:type="dxa"/>
            <w:shd w:val="clear" w:color="auto" w:fill="D9EAF7"/>
            <w:vAlign w:val="center"/>
          </w:tcPr>
          <w:p w14:paraId="18C5BC18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cs="Times New Roman"/>
                <w:b/>
                <w:sz w:val="28"/>
                <w:szCs w:val="28"/>
              </w:rPr>
              <w:t xml:space="preserve">Nhu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/ý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kiến</w:t>
            </w:r>
            <w:proofErr w:type="spellEnd"/>
          </w:p>
        </w:tc>
      </w:tr>
      <w:tr w:rsidR="00812273" w:rsidRPr="003C3926" w14:paraId="1E04ADE8" w14:textId="77777777">
        <w:trPr>
          <w:jc w:val="center"/>
        </w:trPr>
        <w:tc>
          <w:tcPr>
            <w:tcW w:w="2835" w:type="dxa"/>
            <w:vAlign w:val="center"/>
          </w:tcPr>
          <w:p w14:paraId="0ED8C1E4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Sử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Bảo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tàng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Vũ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trụ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gian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trưng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bày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đào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hướng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phổ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biến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kiến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6236" w:type="dxa"/>
            <w:vAlign w:val="center"/>
          </w:tcPr>
          <w:p w14:paraId="7CCF588F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Tham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quan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tập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Bài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giảng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thực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tế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Trưng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bày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tài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STEM/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hướng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C92FD1B" w14:textId="39855452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Hội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thảo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chuyên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đề</w:t>
            </w:r>
            <w:proofErr w:type="spellEnd"/>
          </w:p>
        </w:tc>
      </w:tr>
      <w:tr w:rsidR="00812273" w:rsidRPr="003C3926" w14:paraId="27440C3C" w14:textId="77777777">
        <w:trPr>
          <w:jc w:val="center"/>
        </w:trPr>
        <w:tc>
          <w:tcPr>
            <w:tcW w:w="2835" w:type="dxa"/>
            <w:vAlign w:val="center"/>
          </w:tcPr>
          <w:p w14:paraId="3490607E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Đối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tượng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6236" w:type="dxa"/>
            <w:vAlign w:val="center"/>
          </w:tcPr>
          <w:p w14:paraId="21D298FE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Học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Sinh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viên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Học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viên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cao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/NCS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Cán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bộ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kỹ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Doanh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Công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chúng</w:t>
            </w:r>
            <w:proofErr w:type="spellEnd"/>
          </w:p>
        </w:tc>
      </w:tr>
      <w:tr w:rsidR="00812273" w:rsidRPr="003C3926" w14:paraId="0C04130A" w14:textId="77777777">
        <w:trPr>
          <w:jc w:val="center"/>
        </w:trPr>
        <w:tc>
          <w:tcPr>
            <w:tcW w:w="2835" w:type="dxa"/>
            <w:vAlign w:val="center"/>
          </w:tcPr>
          <w:p w14:paraId="789629F8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Tần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suất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dự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kiến</w:t>
            </w:r>
            <w:proofErr w:type="spellEnd"/>
          </w:p>
        </w:tc>
        <w:tc>
          <w:tcPr>
            <w:tcW w:w="6236" w:type="dxa"/>
            <w:vAlign w:val="center"/>
          </w:tcPr>
          <w:p w14:paraId="1F861B65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1-2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3-5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xuyên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3D4F692" w14:textId="76D5A2B1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sự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kiện</w:t>
            </w:r>
            <w:proofErr w:type="spellEnd"/>
          </w:p>
        </w:tc>
      </w:tr>
      <w:tr w:rsidR="00812273" w:rsidRPr="003C3926" w14:paraId="51E4102E" w14:textId="77777777">
        <w:trPr>
          <w:jc w:val="center"/>
        </w:trPr>
        <w:tc>
          <w:tcPr>
            <w:tcW w:w="2835" w:type="dxa"/>
            <w:vAlign w:val="center"/>
          </w:tcPr>
          <w:p w14:paraId="135B0B80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phối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6236" w:type="dxa"/>
            <w:vAlign w:val="center"/>
          </w:tcPr>
          <w:p w14:paraId="26D4EF10" w14:textId="77777777" w:rsidR="00812273" w:rsidRPr="003C3926" w:rsidRDefault="00812273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354D869C" w14:textId="77777777" w:rsidR="00812273" w:rsidRPr="003C3926" w:rsidRDefault="00812273">
      <w:pPr>
        <w:rPr>
          <w:rFonts w:cs="Times New Roman"/>
          <w:sz w:val="28"/>
          <w:szCs w:val="28"/>
        </w:rPr>
      </w:pPr>
    </w:p>
    <w:p w14:paraId="7A31D69A" w14:textId="77777777" w:rsidR="00812273" w:rsidRPr="003C3926" w:rsidRDefault="007A2F29">
      <w:pPr>
        <w:spacing w:before="120" w:after="60"/>
        <w:rPr>
          <w:rFonts w:cs="Times New Roman"/>
          <w:sz w:val="28"/>
          <w:szCs w:val="28"/>
        </w:rPr>
      </w:pPr>
      <w:r w:rsidRPr="003C3926">
        <w:rPr>
          <w:rFonts w:cs="Times New Roman"/>
          <w:b/>
          <w:sz w:val="28"/>
          <w:szCs w:val="28"/>
        </w:rPr>
        <w:t xml:space="preserve">D. </w:t>
      </w:r>
      <w:proofErr w:type="spellStart"/>
      <w:r w:rsidRPr="003C3926">
        <w:rPr>
          <w:rFonts w:cs="Times New Roman"/>
          <w:b/>
          <w:sz w:val="28"/>
          <w:szCs w:val="28"/>
        </w:rPr>
        <w:t>Điều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kiện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sử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dụng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hạ</w:t>
      </w:r>
      <w:proofErr w:type="spellEnd"/>
      <w:r w:rsidRPr="003C3926">
        <w:rPr>
          <w:rFonts w:cs="Times New Roman"/>
          <w:b/>
          <w:sz w:val="28"/>
          <w:szCs w:val="28"/>
        </w:rPr>
        <w:t xml:space="preserve"> </w:t>
      </w:r>
      <w:proofErr w:type="spellStart"/>
      <w:r w:rsidRPr="003C3926">
        <w:rPr>
          <w:rFonts w:cs="Times New Roman"/>
          <w:b/>
          <w:sz w:val="28"/>
          <w:szCs w:val="28"/>
        </w:rPr>
        <w:t>tầng</w:t>
      </w:r>
      <w:proofErr w:type="spellEnd"/>
    </w:p>
    <w:tbl>
      <w:tblPr>
        <w:tblStyle w:val="TableGrid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6"/>
      </w:tblGrid>
      <w:tr w:rsidR="00812273" w:rsidRPr="003C3926" w14:paraId="6A8A1D91" w14:textId="77777777">
        <w:trPr>
          <w:tblHeader/>
          <w:jc w:val="center"/>
        </w:trPr>
        <w:tc>
          <w:tcPr>
            <w:tcW w:w="2835" w:type="dxa"/>
            <w:shd w:val="clear" w:color="auto" w:fill="D9EAF7"/>
            <w:vAlign w:val="center"/>
          </w:tcPr>
          <w:p w14:paraId="6502BA2B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Nội</w:t>
            </w:r>
            <w:proofErr w:type="spellEnd"/>
            <w:r w:rsidRPr="003C3926">
              <w:rPr>
                <w:rFonts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6236" w:type="dxa"/>
            <w:shd w:val="clear" w:color="auto" w:fill="D9EAF7"/>
            <w:vAlign w:val="center"/>
          </w:tcPr>
          <w:p w14:paraId="34ACF6F0" w14:textId="77777777" w:rsidR="00812273" w:rsidRPr="003C3926" w:rsidRDefault="007A2F2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cs="Times New Roman"/>
                <w:b/>
                <w:sz w:val="28"/>
                <w:szCs w:val="28"/>
              </w:rPr>
              <w:t xml:space="preserve">Ý </w:t>
            </w:r>
            <w:proofErr w:type="spellStart"/>
            <w:r w:rsidRPr="003C3926">
              <w:rPr>
                <w:rFonts w:cs="Times New Roman"/>
                <w:b/>
                <w:sz w:val="28"/>
                <w:szCs w:val="28"/>
              </w:rPr>
              <w:t>kiến</w:t>
            </w:r>
            <w:proofErr w:type="spellEnd"/>
          </w:p>
        </w:tc>
      </w:tr>
      <w:tr w:rsidR="00812273" w:rsidRPr="003C3926" w14:paraId="75ED9F7D" w14:textId="77777777">
        <w:trPr>
          <w:jc w:val="center"/>
        </w:trPr>
        <w:tc>
          <w:tcPr>
            <w:tcW w:w="2835" w:type="dxa"/>
            <w:vAlign w:val="center"/>
          </w:tcPr>
          <w:p w14:paraId="4F9D2F59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Cơ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chế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mong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muốn</w:t>
            </w:r>
            <w:proofErr w:type="spellEnd"/>
          </w:p>
        </w:tc>
        <w:tc>
          <w:tcPr>
            <w:tcW w:w="6236" w:type="dxa"/>
            <w:vAlign w:val="center"/>
          </w:tcPr>
          <w:p w14:paraId="4B0096B2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Dùng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chung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miễn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phí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10F8BFF" w14:textId="77777777" w:rsid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Thuê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C2E43D8" w14:textId="1C7A7BFF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r w:rsidRPr="003C3926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Khác</w:t>
            </w:r>
            <w:proofErr w:type="spellEnd"/>
          </w:p>
        </w:tc>
      </w:tr>
      <w:tr w:rsidR="00812273" w:rsidRPr="003C3926" w14:paraId="564D2BAE" w14:textId="77777777">
        <w:trPr>
          <w:jc w:val="center"/>
        </w:trPr>
        <w:tc>
          <w:tcPr>
            <w:tcW w:w="2835" w:type="dxa"/>
            <w:vAlign w:val="center"/>
          </w:tcPr>
          <w:p w14:paraId="380C7F70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lastRenderedPageBreak/>
              <w:t>Yêu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về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tiêu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chuẩn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chứng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nhận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kết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quả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nghiệm</w:t>
            </w:r>
            <w:proofErr w:type="spellEnd"/>
          </w:p>
        </w:tc>
        <w:tc>
          <w:tcPr>
            <w:tcW w:w="6236" w:type="dxa"/>
            <w:vAlign w:val="center"/>
          </w:tcPr>
          <w:p w14:paraId="5281BD6F" w14:textId="77777777" w:rsidR="00812273" w:rsidRPr="003C3926" w:rsidRDefault="00812273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812273" w:rsidRPr="003C3926" w14:paraId="03450711" w14:textId="77777777">
        <w:trPr>
          <w:jc w:val="center"/>
        </w:trPr>
        <w:tc>
          <w:tcPr>
            <w:tcW w:w="2835" w:type="dxa"/>
            <w:vAlign w:val="center"/>
          </w:tcPr>
          <w:p w14:paraId="6991A2AD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bảo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mật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gramStart"/>
            <w:r w:rsidRPr="003C3926">
              <w:rPr>
                <w:rFonts w:cs="Times New Roman"/>
                <w:sz w:val="28"/>
                <w:szCs w:val="28"/>
              </w:rPr>
              <w:t>an</w:t>
            </w:r>
            <w:proofErr w:type="gram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toàn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kiểm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soát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truy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cập</w:t>
            </w:r>
            <w:proofErr w:type="spellEnd"/>
          </w:p>
        </w:tc>
        <w:tc>
          <w:tcPr>
            <w:tcW w:w="6236" w:type="dxa"/>
            <w:vAlign w:val="center"/>
          </w:tcPr>
          <w:p w14:paraId="131AB957" w14:textId="77777777" w:rsidR="00812273" w:rsidRPr="003C3926" w:rsidRDefault="00812273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812273" w:rsidRPr="003C3926" w14:paraId="626D2DC7" w14:textId="77777777">
        <w:trPr>
          <w:jc w:val="center"/>
        </w:trPr>
        <w:tc>
          <w:tcPr>
            <w:tcW w:w="2835" w:type="dxa"/>
            <w:vAlign w:val="center"/>
          </w:tcPr>
          <w:p w14:paraId="0A2CBD18" w14:textId="77777777" w:rsidR="00812273" w:rsidRPr="003C3926" w:rsidRDefault="007A2F2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3C3926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đầu</w:t>
            </w:r>
            <w:proofErr w:type="spellEnd"/>
            <w:r w:rsidRPr="003C3926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3C3926">
              <w:rPr>
                <w:rFonts w:cs="Times New Roman"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6236" w:type="dxa"/>
            <w:vAlign w:val="center"/>
          </w:tcPr>
          <w:p w14:paraId="715EF1BF" w14:textId="77777777" w:rsidR="00812273" w:rsidRPr="003C3926" w:rsidRDefault="00812273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11821086" w14:textId="77777777" w:rsidR="00812273" w:rsidRPr="003C3926" w:rsidRDefault="00812273">
      <w:pPr>
        <w:rPr>
          <w:rFonts w:cs="Times New Roman"/>
          <w:sz w:val="28"/>
          <w:szCs w:val="28"/>
        </w:rPr>
      </w:pPr>
    </w:p>
    <w:sectPr w:rsidR="00812273" w:rsidRPr="003C3926" w:rsidSect="003C392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A4A49"/>
    <w:rsid w:val="003C3926"/>
    <w:rsid w:val="007A2F29"/>
    <w:rsid w:val="0081227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18DF4"/>
  <w14:defaultImageDpi w14:val="300"/>
  <w15:docId w15:val="{87426DA2-475A-4629-A4FD-A8BF771D2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2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1A03D8-210C-4BEF-A73B-52DFD2E41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 Xuan Huy</cp:lastModifiedBy>
  <cp:revision>4</cp:revision>
  <dcterms:created xsi:type="dcterms:W3CDTF">2013-12-23T23:15:00Z</dcterms:created>
  <dcterms:modified xsi:type="dcterms:W3CDTF">2026-06-03T09:00:00Z</dcterms:modified>
  <cp:category/>
</cp:coreProperties>
</file>