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CDE02" w14:textId="77777777" w:rsidR="00210733" w:rsidRPr="00C952CE" w:rsidRDefault="006E3BFF">
      <w:pPr>
        <w:jc w:val="center"/>
        <w:rPr>
          <w:rFonts w:cs="Times New Roman"/>
          <w:sz w:val="28"/>
          <w:szCs w:val="28"/>
        </w:rPr>
      </w:pPr>
      <w:r w:rsidRPr="00C952CE">
        <w:rPr>
          <w:rFonts w:cs="Times New Roman"/>
          <w:b/>
          <w:sz w:val="28"/>
          <w:szCs w:val="28"/>
        </w:rPr>
        <w:t>MẪU 04 - PHIẾU NHU CẦU ĐÀO TẠO, THỰC TẬP, VIỆC LÀM VÀ PHÁT TRIỂN NGUỒN NHÂN LỰC VŨ TRỤ</w:t>
      </w:r>
    </w:p>
    <w:p w14:paraId="306DBFFB" w14:textId="77777777" w:rsidR="00210733" w:rsidRPr="00C952CE" w:rsidRDefault="006E3BFF">
      <w:pPr>
        <w:jc w:val="center"/>
        <w:rPr>
          <w:rFonts w:cs="Times New Roman"/>
          <w:sz w:val="28"/>
          <w:szCs w:val="28"/>
        </w:rPr>
      </w:pPr>
      <w:r w:rsidRPr="00C952CE">
        <w:rPr>
          <w:rFonts w:cs="Times New Roman"/>
          <w:i/>
          <w:sz w:val="28"/>
          <w:szCs w:val="28"/>
        </w:rPr>
        <w:t>Dành cho cơ sở đào tạo, viện nghiên cứu, doanh nghiệp và đơn vị sử dụng nhân lực</w:t>
      </w:r>
    </w:p>
    <w:p w14:paraId="7D6ABE12" w14:textId="77777777" w:rsidR="00210733" w:rsidRPr="00C952CE" w:rsidRDefault="006E3BFF">
      <w:pPr>
        <w:spacing w:after="120"/>
        <w:jc w:val="both"/>
        <w:rPr>
          <w:rFonts w:cs="Times New Roman"/>
          <w:sz w:val="28"/>
          <w:szCs w:val="28"/>
        </w:rPr>
      </w:pPr>
      <w:r w:rsidRPr="00C952CE">
        <w:rPr>
          <w:rFonts w:cs="Times New Roman"/>
          <w:sz w:val="28"/>
          <w:szCs w:val="28"/>
        </w:rPr>
        <w:t>Mục đích: xác định nhu cầu phối hợp đào tạo nguồn nhân lực chất lượng cao cho quốc gia, gắn đào tạo với nhiệm vụ thực tế để người học có thể tham gia công việc ngay sau tốt nghiệp hoặc sau giai đoạn thực tập/chuyển tiếp.</w:t>
      </w:r>
    </w:p>
    <w:p w14:paraId="030ABA18" w14:textId="77777777" w:rsidR="00210733" w:rsidRPr="00C952CE" w:rsidRDefault="006E3BFF">
      <w:pPr>
        <w:spacing w:before="120" w:after="60"/>
        <w:rPr>
          <w:rFonts w:cs="Times New Roman"/>
          <w:sz w:val="28"/>
          <w:szCs w:val="28"/>
        </w:rPr>
      </w:pPr>
      <w:r w:rsidRPr="00C952CE">
        <w:rPr>
          <w:rFonts w:cs="Times New Roman"/>
          <w:b/>
          <w:sz w:val="28"/>
          <w:szCs w:val="28"/>
        </w:rPr>
        <w:t>A. Thông tin chương trình/đơn vị</w:t>
      </w:r>
    </w:p>
    <w:tbl>
      <w:tblPr>
        <w:tblStyle w:val="TableGri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6"/>
        <w:gridCol w:w="6808"/>
      </w:tblGrid>
      <w:tr w:rsidR="00210733" w:rsidRPr="00C952CE" w14:paraId="1BF56BDB" w14:textId="77777777" w:rsidTr="00C952CE">
        <w:trPr>
          <w:tblHeader/>
          <w:jc w:val="center"/>
        </w:trPr>
        <w:tc>
          <w:tcPr>
            <w:tcW w:w="1563" w:type="pct"/>
            <w:shd w:val="clear" w:color="auto" w:fill="D9EAF7"/>
            <w:vAlign w:val="center"/>
          </w:tcPr>
          <w:p w14:paraId="4D91E071" w14:textId="77777777" w:rsidR="00210733" w:rsidRPr="00C952CE" w:rsidRDefault="006E3BFF">
            <w:pPr>
              <w:jc w:val="center"/>
              <w:rPr>
                <w:rFonts w:cs="Times New Roman"/>
                <w:sz w:val="28"/>
                <w:szCs w:val="28"/>
              </w:rPr>
            </w:pPr>
            <w:r w:rsidRPr="00C952CE">
              <w:rPr>
                <w:rFonts w:cs="Times New Roman"/>
                <w:b/>
                <w:sz w:val="28"/>
                <w:szCs w:val="28"/>
              </w:rPr>
              <w:t>Nội dung</w:t>
            </w:r>
          </w:p>
        </w:tc>
        <w:tc>
          <w:tcPr>
            <w:tcW w:w="3437" w:type="pct"/>
            <w:shd w:val="clear" w:color="auto" w:fill="D9EAF7"/>
            <w:vAlign w:val="center"/>
          </w:tcPr>
          <w:p w14:paraId="705C31F5" w14:textId="77777777" w:rsidR="00210733" w:rsidRPr="00C952CE" w:rsidRDefault="006E3BFF">
            <w:pPr>
              <w:jc w:val="center"/>
              <w:rPr>
                <w:rFonts w:cs="Times New Roman"/>
                <w:sz w:val="28"/>
                <w:szCs w:val="28"/>
              </w:rPr>
            </w:pPr>
            <w:r w:rsidRPr="00C952CE">
              <w:rPr>
                <w:rFonts w:cs="Times New Roman"/>
                <w:b/>
                <w:sz w:val="28"/>
                <w:szCs w:val="28"/>
              </w:rPr>
              <w:t>Thông tin</w:t>
            </w:r>
          </w:p>
        </w:tc>
      </w:tr>
      <w:tr w:rsidR="00210733" w:rsidRPr="00C952CE" w14:paraId="519C3A84" w14:textId="77777777" w:rsidTr="00C952CE">
        <w:trPr>
          <w:jc w:val="center"/>
        </w:trPr>
        <w:tc>
          <w:tcPr>
            <w:tcW w:w="1563" w:type="pct"/>
            <w:vAlign w:val="center"/>
          </w:tcPr>
          <w:p w14:paraId="3137811C" w14:textId="77777777" w:rsidR="00210733" w:rsidRPr="00C952CE" w:rsidRDefault="006E3BFF">
            <w:pPr>
              <w:rPr>
                <w:rFonts w:cs="Times New Roman"/>
                <w:sz w:val="28"/>
                <w:szCs w:val="28"/>
              </w:rPr>
            </w:pPr>
            <w:r w:rsidRPr="00C952CE">
              <w:rPr>
                <w:rFonts w:cs="Times New Roman"/>
                <w:sz w:val="28"/>
                <w:szCs w:val="28"/>
              </w:rPr>
              <w:t>Tên đơn vị/khoa/bộ môn/doanh nghiệp</w:t>
            </w:r>
          </w:p>
        </w:tc>
        <w:tc>
          <w:tcPr>
            <w:tcW w:w="3437" w:type="pct"/>
            <w:vAlign w:val="center"/>
          </w:tcPr>
          <w:p w14:paraId="3960CCC3" w14:textId="77777777" w:rsidR="00210733" w:rsidRPr="00C952CE" w:rsidRDefault="00210733">
            <w:pPr>
              <w:rPr>
                <w:rFonts w:cs="Times New Roman"/>
                <w:sz w:val="28"/>
                <w:szCs w:val="28"/>
              </w:rPr>
            </w:pPr>
          </w:p>
        </w:tc>
      </w:tr>
      <w:tr w:rsidR="00210733" w:rsidRPr="00C952CE" w14:paraId="1D35951D" w14:textId="77777777" w:rsidTr="00C952CE">
        <w:trPr>
          <w:jc w:val="center"/>
        </w:trPr>
        <w:tc>
          <w:tcPr>
            <w:tcW w:w="1563" w:type="pct"/>
            <w:vAlign w:val="center"/>
          </w:tcPr>
          <w:p w14:paraId="717DC672" w14:textId="77777777" w:rsidR="00210733" w:rsidRPr="00C952CE" w:rsidRDefault="006E3BFF">
            <w:pPr>
              <w:rPr>
                <w:rFonts w:cs="Times New Roman"/>
                <w:sz w:val="28"/>
                <w:szCs w:val="28"/>
              </w:rPr>
            </w:pPr>
            <w:r w:rsidRPr="00C952CE">
              <w:rPr>
                <w:rFonts w:cs="Times New Roman"/>
                <w:sz w:val="28"/>
                <w:szCs w:val="28"/>
              </w:rPr>
              <w:t>Bậc đào tạo/nhân lực quan tâm</w:t>
            </w:r>
          </w:p>
        </w:tc>
        <w:tc>
          <w:tcPr>
            <w:tcW w:w="3437" w:type="pct"/>
            <w:vAlign w:val="center"/>
          </w:tcPr>
          <w:p w14:paraId="01330438" w14:textId="77777777"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Đại học </w:t>
            </w:r>
            <w:r w:rsidRPr="00C952CE">
              <w:rPr>
                <w:rFonts w:ascii="Segoe UI Symbol" w:hAnsi="Segoe UI Symbol" w:cs="Segoe UI Symbol"/>
                <w:sz w:val="28"/>
                <w:szCs w:val="28"/>
              </w:rPr>
              <w:t>☐</w:t>
            </w:r>
            <w:r w:rsidRPr="00C952CE">
              <w:rPr>
                <w:rFonts w:cs="Times New Roman"/>
                <w:sz w:val="28"/>
                <w:szCs w:val="28"/>
              </w:rPr>
              <w:t xml:space="preserve"> Thạc sĩ </w:t>
            </w:r>
            <w:r w:rsidRPr="00C952CE">
              <w:rPr>
                <w:rFonts w:ascii="Segoe UI Symbol" w:hAnsi="Segoe UI Symbol" w:cs="Segoe UI Symbol"/>
                <w:sz w:val="28"/>
                <w:szCs w:val="28"/>
              </w:rPr>
              <w:t>☐</w:t>
            </w:r>
            <w:r w:rsidRPr="00C952CE">
              <w:rPr>
                <w:rFonts w:cs="Times New Roman"/>
                <w:sz w:val="28"/>
                <w:szCs w:val="28"/>
              </w:rPr>
              <w:t xml:space="preserve"> Tiến sĩ </w:t>
            </w:r>
            <w:r w:rsidRPr="00C952CE">
              <w:rPr>
                <w:rFonts w:ascii="Segoe UI Symbol" w:hAnsi="Segoe UI Symbol" w:cs="Segoe UI Symbol"/>
                <w:sz w:val="28"/>
                <w:szCs w:val="28"/>
              </w:rPr>
              <w:t>☐</w:t>
            </w:r>
            <w:r w:rsidRPr="00C952CE">
              <w:rPr>
                <w:rFonts w:cs="Times New Roman"/>
                <w:sz w:val="28"/>
                <w:szCs w:val="28"/>
              </w:rPr>
              <w:t xml:space="preserve"> Kỹ sư/nhân sự doanh nghiệp </w:t>
            </w:r>
            <w:r w:rsidRPr="00C952CE">
              <w:rPr>
                <w:rFonts w:ascii="Segoe UI Symbol" w:hAnsi="Segoe UI Symbol" w:cs="Segoe UI Symbol"/>
                <w:sz w:val="28"/>
                <w:szCs w:val="28"/>
              </w:rPr>
              <w:t>☐</w:t>
            </w:r>
            <w:r w:rsidRPr="00C952CE">
              <w:rPr>
                <w:rFonts w:cs="Times New Roman"/>
                <w:sz w:val="28"/>
                <w:szCs w:val="28"/>
              </w:rPr>
              <w:t xml:space="preserve"> Cán bộ quản lý/sử dụng dữ liệu</w:t>
            </w:r>
          </w:p>
        </w:tc>
      </w:tr>
      <w:tr w:rsidR="00210733" w:rsidRPr="00C952CE" w14:paraId="6E3B1BFE" w14:textId="77777777" w:rsidTr="00C952CE">
        <w:trPr>
          <w:jc w:val="center"/>
        </w:trPr>
        <w:tc>
          <w:tcPr>
            <w:tcW w:w="1563" w:type="pct"/>
            <w:vAlign w:val="center"/>
          </w:tcPr>
          <w:p w14:paraId="2BA638ED" w14:textId="77777777" w:rsidR="00210733" w:rsidRPr="00C952CE" w:rsidRDefault="006E3BFF">
            <w:pPr>
              <w:rPr>
                <w:rFonts w:cs="Times New Roman"/>
                <w:sz w:val="28"/>
                <w:szCs w:val="28"/>
              </w:rPr>
            </w:pPr>
            <w:r w:rsidRPr="00C952CE">
              <w:rPr>
                <w:rFonts w:cs="Times New Roman"/>
                <w:sz w:val="28"/>
                <w:szCs w:val="28"/>
              </w:rPr>
              <w:t>Nhóm chuyên môn hiện có</w:t>
            </w:r>
          </w:p>
        </w:tc>
        <w:tc>
          <w:tcPr>
            <w:tcW w:w="3437" w:type="pct"/>
            <w:vAlign w:val="center"/>
          </w:tcPr>
          <w:p w14:paraId="61580025"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Công nghệ vệ tinh </w:t>
            </w:r>
            <w:r w:rsidRPr="00C952CE">
              <w:rPr>
                <w:rFonts w:ascii="Segoe UI Symbol" w:hAnsi="Segoe UI Symbol" w:cs="Segoe UI Symbol"/>
                <w:sz w:val="28"/>
                <w:szCs w:val="28"/>
              </w:rPr>
              <w:t>☐</w:t>
            </w:r>
            <w:r w:rsidRPr="00C952CE">
              <w:rPr>
                <w:rFonts w:cs="Times New Roman"/>
                <w:sz w:val="28"/>
                <w:szCs w:val="28"/>
              </w:rPr>
              <w:t xml:space="preserve"> Điện tử - viễn thông </w:t>
            </w:r>
            <w:r w:rsidRPr="00C952CE">
              <w:rPr>
                <w:rFonts w:ascii="Segoe UI Symbol" w:hAnsi="Segoe UI Symbol" w:cs="Segoe UI Symbol"/>
                <w:sz w:val="28"/>
                <w:szCs w:val="28"/>
              </w:rPr>
              <w:t>☐</w:t>
            </w:r>
            <w:r w:rsidRPr="00C952CE">
              <w:rPr>
                <w:rFonts w:cs="Times New Roman"/>
                <w:sz w:val="28"/>
                <w:szCs w:val="28"/>
              </w:rPr>
              <w:t xml:space="preserve"> Cơ khí </w:t>
            </w:r>
          </w:p>
          <w:p w14:paraId="32902567" w14:textId="080A825B"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Điều khiển </w:t>
            </w:r>
            <w:r w:rsidRPr="00C952CE">
              <w:rPr>
                <w:rFonts w:ascii="Segoe UI Symbol" w:hAnsi="Segoe UI Symbol" w:cs="Segoe UI Symbol"/>
                <w:sz w:val="28"/>
                <w:szCs w:val="28"/>
              </w:rPr>
              <w:t>☐</w:t>
            </w:r>
            <w:r w:rsidRPr="00C952CE">
              <w:rPr>
                <w:rFonts w:cs="Times New Roman"/>
                <w:sz w:val="28"/>
                <w:szCs w:val="28"/>
              </w:rPr>
              <w:t xml:space="preserve"> CNTT/AI </w:t>
            </w:r>
            <w:r w:rsidRPr="00C952CE">
              <w:rPr>
                <w:rFonts w:ascii="Segoe UI Symbol" w:hAnsi="Segoe UI Symbol" w:cs="Segoe UI Symbol"/>
                <w:sz w:val="28"/>
                <w:szCs w:val="28"/>
              </w:rPr>
              <w:t>☐</w:t>
            </w:r>
            <w:r w:rsidRPr="00C952CE">
              <w:rPr>
                <w:rFonts w:cs="Times New Roman"/>
                <w:sz w:val="28"/>
                <w:szCs w:val="28"/>
              </w:rPr>
              <w:t xml:space="preserve"> Viễn thám/GIS </w:t>
            </w:r>
          </w:p>
          <w:p w14:paraId="22E2B4B4" w14:textId="5EF7BE9A"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Kinh tế/chính sách vũ trụ </w:t>
            </w:r>
            <w:r w:rsidRPr="00C952CE">
              <w:rPr>
                <w:rFonts w:ascii="Segoe UI Symbol" w:hAnsi="Segoe UI Symbol" w:cs="Segoe UI Symbol"/>
                <w:sz w:val="28"/>
                <w:szCs w:val="28"/>
              </w:rPr>
              <w:t>☐</w:t>
            </w:r>
            <w:r w:rsidRPr="00C952CE">
              <w:rPr>
                <w:rFonts w:cs="Times New Roman"/>
                <w:sz w:val="28"/>
                <w:szCs w:val="28"/>
              </w:rPr>
              <w:t xml:space="preserve"> Khác</w:t>
            </w:r>
          </w:p>
        </w:tc>
      </w:tr>
    </w:tbl>
    <w:p w14:paraId="6CADC31D" w14:textId="77777777" w:rsidR="00210733" w:rsidRPr="00C952CE" w:rsidRDefault="00210733">
      <w:pPr>
        <w:rPr>
          <w:rFonts w:cs="Times New Roman"/>
          <w:sz w:val="28"/>
          <w:szCs w:val="28"/>
        </w:rPr>
      </w:pPr>
    </w:p>
    <w:p w14:paraId="61231E0D" w14:textId="77777777" w:rsidR="00210733" w:rsidRPr="00C952CE" w:rsidRDefault="006E3BFF">
      <w:pPr>
        <w:spacing w:before="120" w:after="60"/>
        <w:rPr>
          <w:rFonts w:cs="Times New Roman"/>
          <w:sz w:val="28"/>
          <w:szCs w:val="28"/>
        </w:rPr>
      </w:pPr>
      <w:r w:rsidRPr="00C952CE">
        <w:rPr>
          <w:rFonts w:cs="Times New Roman"/>
          <w:b/>
          <w:sz w:val="28"/>
          <w:szCs w:val="28"/>
        </w:rPr>
        <w:t>B. Nhu cầu phối hợp đào tạo</w:t>
      </w:r>
    </w:p>
    <w:tbl>
      <w:tblPr>
        <w:tblStyle w:val="TableGrid"/>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2055"/>
        <w:gridCol w:w="1909"/>
        <w:gridCol w:w="2997"/>
      </w:tblGrid>
      <w:tr w:rsidR="00210733" w:rsidRPr="00C952CE" w14:paraId="59CF1C6D" w14:textId="77777777" w:rsidTr="00C952CE">
        <w:trPr>
          <w:tblHeader/>
          <w:jc w:val="center"/>
        </w:trPr>
        <w:tc>
          <w:tcPr>
            <w:tcW w:w="2943" w:type="dxa"/>
            <w:shd w:val="clear" w:color="auto" w:fill="D9EAF7"/>
            <w:vAlign w:val="center"/>
          </w:tcPr>
          <w:p w14:paraId="1B44D5EE" w14:textId="77777777" w:rsidR="00210733" w:rsidRPr="00C952CE" w:rsidRDefault="006E3BFF">
            <w:pPr>
              <w:jc w:val="center"/>
              <w:rPr>
                <w:rFonts w:cs="Times New Roman"/>
                <w:sz w:val="28"/>
                <w:szCs w:val="28"/>
              </w:rPr>
            </w:pPr>
            <w:r w:rsidRPr="00C952CE">
              <w:rPr>
                <w:rFonts w:cs="Times New Roman"/>
                <w:b/>
                <w:sz w:val="28"/>
                <w:szCs w:val="28"/>
              </w:rPr>
              <w:t>Hoạt động</w:t>
            </w:r>
          </w:p>
        </w:tc>
        <w:tc>
          <w:tcPr>
            <w:tcW w:w="2055" w:type="dxa"/>
            <w:shd w:val="clear" w:color="auto" w:fill="D9EAF7"/>
            <w:vAlign w:val="center"/>
          </w:tcPr>
          <w:p w14:paraId="3ACFD2F1" w14:textId="77777777" w:rsidR="00210733" w:rsidRPr="00C952CE" w:rsidRDefault="006E3BFF">
            <w:pPr>
              <w:jc w:val="center"/>
              <w:rPr>
                <w:rFonts w:cs="Times New Roman"/>
                <w:sz w:val="28"/>
                <w:szCs w:val="28"/>
              </w:rPr>
            </w:pPr>
            <w:r w:rsidRPr="00C952CE">
              <w:rPr>
                <w:rFonts w:cs="Times New Roman"/>
                <w:b/>
                <w:sz w:val="28"/>
                <w:szCs w:val="28"/>
              </w:rPr>
              <w:t>Nhu cầu/khả năng</w:t>
            </w:r>
          </w:p>
        </w:tc>
        <w:tc>
          <w:tcPr>
            <w:tcW w:w="1909" w:type="dxa"/>
            <w:shd w:val="clear" w:color="auto" w:fill="D9EAF7"/>
            <w:vAlign w:val="center"/>
          </w:tcPr>
          <w:p w14:paraId="51DC4C54" w14:textId="77777777" w:rsidR="00210733" w:rsidRPr="00C952CE" w:rsidRDefault="006E3BFF">
            <w:pPr>
              <w:jc w:val="center"/>
              <w:rPr>
                <w:rFonts w:cs="Times New Roman"/>
                <w:sz w:val="28"/>
                <w:szCs w:val="28"/>
              </w:rPr>
            </w:pPr>
            <w:r w:rsidRPr="00C952CE">
              <w:rPr>
                <w:rFonts w:cs="Times New Roman"/>
                <w:b/>
                <w:sz w:val="28"/>
                <w:szCs w:val="28"/>
              </w:rPr>
              <w:t>Giai đoạn</w:t>
            </w:r>
          </w:p>
        </w:tc>
        <w:tc>
          <w:tcPr>
            <w:tcW w:w="2997" w:type="dxa"/>
            <w:shd w:val="clear" w:color="auto" w:fill="D9EAF7"/>
            <w:vAlign w:val="center"/>
          </w:tcPr>
          <w:p w14:paraId="0B69181F" w14:textId="77777777" w:rsidR="00210733" w:rsidRPr="00C952CE" w:rsidRDefault="006E3BFF">
            <w:pPr>
              <w:jc w:val="center"/>
              <w:rPr>
                <w:rFonts w:cs="Times New Roman"/>
                <w:sz w:val="28"/>
                <w:szCs w:val="28"/>
              </w:rPr>
            </w:pPr>
            <w:r w:rsidRPr="00C952CE">
              <w:rPr>
                <w:rFonts w:cs="Times New Roman"/>
                <w:b/>
                <w:sz w:val="28"/>
                <w:szCs w:val="28"/>
              </w:rPr>
              <w:t>Thông tin cụ thể</w:t>
            </w:r>
          </w:p>
        </w:tc>
      </w:tr>
      <w:tr w:rsidR="00210733" w:rsidRPr="00C952CE" w14:paraId="7C666F45" w14:textId="77777777" w:rsidTr="00C952CE">
        <w:trPr>
          <w:jc w:val="center"/>
        </w:trPr>
        <w:tc>
          <w:tcPr>
            <w:tcW w:w="2943" w:type="dxa"/>
            <w:vAlign w:val="center"/>
          </w:tcPr>
          <w:p w14:paraId="79826027" w14:textId="77777777" w:rsidR="00210733" w:rsidRPr="00C952CE" w:rsidRDefault="006E3BFF">
            <w:pPr>
              <w:rPr>
                <w:rFonts w:cs="Times New Roman"/>
                <w:sz w:val="28"/>
                <w:szCs w:val="28"/>
              </w:rPr>
            </w:pPr>
            <w:r w:rsidRPr="00C952CE">
              <w:rPr>
                <w:rFonts w:cs="Times New Roman"/>
                <w:sz w:val="28"/>
                <w:szCs w:val="28"/>
              </w:rPr>
              <w:t>Mở học phần/chuyên đề công nghệ vệ tinh</w:t>
            </w:r>
          </w:p>
        </w:tc>
        <w:tc>
          <w:tcPr>
            <w:tcW w:w="2055" w:type="dxa"/>
            <w:vAlign w:val="center"/>
          </w:tcPr>
          <w:p w14:paraId="1617143E"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Có nhu cầu </w:t>
            </w:r>
            <w:r w:rsidRPr="00C952CE">
              <w:rPr>
                <w:rFonts w:ascii="Segoe UI Symbol" w:hAnsi="Segoe UI Symbol" w:cs="Segoe UI Symbol"/>
                <w:sz w:val="28"/>
                <w:szCs w:val="28"/>
              </w:rPr>
              <w:t>☐</w:t>
            </w:r>
            <w:r w:rsidRPr="00C952CE">
              <w:rPr>
                <w:rFonts w:cs="Times New Roman"/>
                <w:sz w:val="28"/>
                <w:szCs w:val="28"/>
              </w:rPr>
              <w:t xml:space="preserve"> Có thể phối hợp </w:t>
            </w:r>
          </w:p>
          <w:p w14:paraId="19AFC137" w14:textId="0E703A82"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Chưa rõ</w:t>
            </w:r>
          </w:p>
        </w:tc>
        <w:tc>
          <w:tcPr>
            <w:tcW w:w="1909" w:type="dxa"/>
            <w:vAlign w:val="center"/>
          </w:tcPr>
          <w:p w14:paraId="06941700" w14:textId="77777777"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2026-2027 </w:t>
            </w:r>
            <w:r w:rsidRPr="00C952CE">
              <w:rPr>
                <w:rFonts w:ascii="Segoe UI Symbol" w:hAnsi="Segoe UI Symbol" w:cs="Segoe UI Symbol"/>
                <w:sz w:val="28"/>
                <w:szCs w:val="28"/>
              </w:rPr>
              <w:t>☐</w:t>
            </w:r>
            <w:r w:rsidRPr="00C952CE">
              <w:rPr>
                <w:rFonts w:cs="Times New Roman"/>
                <w:sz w:val="28"/>
                <w:szCs w:val="28"/>
              </w:rPr>
              <w:t xml:space="preserve"> 2028-2030 </w:t>
            </w:r>
            <w:r w:rsidRPr="00C952CE">
              <w:rPr>
                <w:rFonts w:ascii="Segoe UI Symbol" w:hAnsi="Segoe UI Symbol" w:cs="Segoe UI Symbol"/>
                <w:sz w:val="28"/>
                <w:szCs w:val="28"/>
              </w:rPr>
              <w:t>☐</w:t>
            </w:r>
            <w:r w:rsidRPr="00C952CE">
              <w:rPr>
                <w:rFonts w:cs="Times New Roman"/>
                <w:sz w:val="28"/>
                <w:szCs w:val="28"/>
              </w:rPr>
              <w:t xml:space="preserve"> sau 2030</w:t>
            </w:r>
          </w:p>
        </w:tc>
        <w:tc>
          <w:tcPr>
            <w:tcW w:w="2997" w:type="dxa"/>
            <w:vAlign w:val="center"/>
          </w:tcPr>
          <w:p w14:paraId="7A43216E" w14:textId="77777777" w:rsidR="00210733" w:rsidRPr="00C952CE" w:rsidRDefault="006E3BFF">
            <w:pPr>
              <w:rPr>
                <w:rFonts w:cs="Times New Roman"/>
                <w:sz w:val="28"/>
                <w:szCs w:val="28"/>
              </w:rPr>
            </w:pPr>
            <w:r w:rsidRPr="00C952CE">
              <w:rPr>
                <w:rFonts w:cs="Times New Roman"/>
                <w:sz w:val="28"/>
                <w:szCs w:val="28"/>
              </w:rPr>
              <w:t>Số lượng/nội dung dự kiến</w:t>
            </w:r>
          </w:p>
        </w:tc>
      </w:tr>
      <w:tr w:rsidR="00210733" w:rsidRPr="00C952CE" w14:paraId="04ACAEFE" w14:textId="77777777" w:rsidTr="00C952CE">
        <w:trPr>
          <w:jc w:val="center"/>
        </w:trPr>
        <w:tc>
          <w:tcPr>
            <w:tcW w:w="2943" w:type="dxa"/>
            <w:vAlign w:val="center"/>
          </w:tcPr>
          <w:p w14:paraId="00C7A314" w14:textId="77777777" w:rsidR="00210733" w:rsidRPr="00C952CE" w:rsidRDefault="006E3BFF">
            <w:pPr>
              <w:rPr>
                <w:rFonts w:cs="Times New Roman"/>
                <w:sz w:val="28"/>
                <w:szCs w:val="28"/>
              </w:rPr>
            </w:pPr>
            <w:r w:rsidRPr="00C952CE">
              <w:rPr>
                <w:rFonts w:cs="Times New Roman"/>
                <w:sz w:val="28"/>
                <w:szCs w:val="28"/>
              </w:rPr>
              <w:t>Đồng hướng dẫn đề tài tốt nghiệp, thạc sĩ, tiến sĩ</w:t>
            </w:r>
          </w:p>
        </w:tc>
        <w:tc>
          <w:tcPr>
            <w:tcW w:w="2055" w:type="dxa"/>
            <w:vAlign w:val="center"/>
          </w:tcPr>
          <w:p w14:paraId="0281589C"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Có nhu cầu </w:t>
            </w:r>
            <w:r w:rsidRPr="00C952CE">
              <w:rPr>
                <w:rFonts w:ascii="Segoe UI Symbol" w:hAnsi="Segoe UI Symbol" w:cs="Segoe UI Symbol"/>
                <w:sz w:val="28"/>
                <w:szCs w:val="28"/>
              </w:rPr>
              <w:t>☐</w:t>
            </w:r>
            <w:r w:rsidRPr="00C952CE">
              <w:rPr>
                <w:rFonts w:cs="Times New Roman"/>
                <w:sz w:val="28"/>
                <w:szCs w:val="28"/>
              </w:rPr>
              <w:t xml:space="preserve"> Có thể phối hợp </w:t>
            </w:r>
          </w:p>
          <w:p w14:paraId="05C7F73B" w14:textId="373101CF"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Chưa rõ</w:t>
            </w:r>
          </w:p>
        </w:tc>
        <w:tc>
          <w:tcPr>
            <w:tcW w:w="1909" w:type="dxa"/>
            <w:vAlign w:val="center"/>
          </w:tcPr>
          <w:p w14:paraId="6364586A" w14:textId="77777777"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2026-2027 </w:t>
            </w:r>
            <w:r w:rsidRPr="00C952CE">
              <w:rPr>
                <w:rFonts w:ascii="Segoe UI Symbol" w:hAnsi="Segoe UI Symbol" w:cs="Segoe UI Symbol"/>
                <w:sz w:val="28"/>
                <w:szCs w:val="28"/>
              </w:rPr>
              <w:t>☐</w:t>
            </w:r>
            <w:r w:rsidRPr="00C952CE">
              <w:rPr>
                <w:rFonts w:cs="Times New Roman"/>
                <w:sz w:val="28"/>
                <w:szCs w:val="28"/>
              </w:rPr>
              <w:t xml:space="preserve"> 2028-2030 </w:t>
            </w:r>
            <w:r w:rsidRPr="00C952CE">
              <w:rPr>
                <w:rFonts w:ascii="Segoe UI Symbol" w:hAnsi="Segoe UI Symbol" w:cs="Segoe UI Symbol"/>
                <w:sz w:val="28"/>
                <w:szCs w:val="28"/>
              </w:rPr>
              <w:t>☐</w:t>
            </w:r>
            <w:r w:rsidRPr="00C952CE">
              <w:rPr>
                <w:rFonts w:cs="Times New Roman"/>
                <w:sz w:val="28"/>
                <w:szCs w:val="28"/>
              </w:rPr>
              <w:t xml:space="preserve"> sau 2030</w:t>
            </w:r>
          </w:p>
        </w:tc>
        <w:tc>
          <w:tcPr>
            <w:tcW w:w="2997" w:type="dxa"/>
            <w:vAlign w:val="center"/>
          </w:tcPr>
          <w:p w14:paraId="1BA0D8DF" w14:textId="77777777" w:rsidR="00210733" w:rsidRPr="00C952CE" w:rsidRDefault="006E3BFF">
            <w:pPr>
              <w:rPr>
                <w:rFonts w:cs="Times New Roman"/>
                <w:sz w:val="28"/>
                <w:szCs w:val="28"/>
              </w:rPr>
            </w:pPr>
            <w:r w:rsidRPr="00C952CE">
              <w:rPr>
                <w:rFonts w:cs="Times New Roman"/>
                <w:sz w:val="28"/>
                <w:szCs w:val="28"/>
              </w:rPr>
              <w:t>Số lượng/nội dung dự kiến</w:t>
            </w:r>
          </w:p>
        </w:tc>
      </w:tr>
      <w:tr w:rsidR="00210733" w:rsidRPr="00C952CE" w14:paraId="703C9498" w14:textId="77777777" w:rsidTr="00C952CE">
        <w:trPr>
          <w:jc w:val="center"/>
        </w:trPr>
        <w:tc>
          <w:tcPr>
            <w:tcW w:w="2943" w:type="dxa"/>
            <w:vAlign w:val="center"/>
          </w:tcPr>
          <w:p w14:paraId="6FC200CA" w14:textId="77777777" w:rsidR="00210733" w:rsidRPr="00C952CE" w:rsidRDefault="006E3BFF">
            <w:pPr>
              <w:rPr>
                <w:rFonts w:cs="Times New Roman"/>
                <w:sz w:val="28"/>
                <w:szCs w:val="28"/>
              </w:rPr>
            </w:pPr>
            <w:r w:rsidRPr="00C952CE">
              <w:rPr>
                <w:rFonts w:cs="Times New Roman"/>
                <w:sz w:val="28"/>
                <w:szCs w:val="28"/>
              </w:rPr>
              <w:t>Giảng viên mời/chuyên gia thực tế từ VNSC/VHL/doanh nghiệp</w:t>
            </w:r>
          </w:p>
        </w:tc>
        <w:tc>
          <w:tcPr>
            <w:tcW w:w="2055" w:type="dxa"/>
            <w:vAlign w:val="center"/>
          </w:tcPr>
          <w:p w14:paraId="6E1F3153"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Có nhu cầu </w:t>
            </w:r>
            <w:r w:rsidRPr="00C952CE">
              <w:rPr>
                <w:rFonts w:ascii="Segoe UI Symbol" w:hAnsi="Segoe UI Symbol" w:cs="Segoe UI Symbol"/>
                <w:sz w:val="28"/>
                <w:szCs w:val="28"/>
              </w:rPr>
              <w:t>☐</w:t>
            </w:r>
            <w:r w:rsidRPr="00C952CE">
              <w:rPr>
                <w:rFonts w:cs="Times New Roman"/>
                <w:sz w:val="28"/>
                <w:szCs w:val="28"/>
              </w:rPr>
              <w:t xml:space="preserve"> Có thể phối hợp </w:t>
            </w:r>
          </w:p>
          <w:p w14:paraId="00A54045" w14:textId="3DB426CD"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Chưa rõ</w:t>
            </w:r>
          </w:p>
        </w:tc>
        <w:tc>
          <w:tcPr>
            <w:tcW w:w="1909" w:type="dxa"/>
            <w:vAlign w:val="center"/>
          </w:tcPr>
          <w:p w14:paraId="5E9F4658" w14:textId="77777777"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2026-2027 </w:t>
            </w:r>
            <w:r w:rsidRPr="00C952CE">
              <w:rPr>
                <w:rFonts w:ascii="Segoe UI Symbol" w:hAnsi="Segoe UI Symbol" w:cs="Segoe UI Symbol"/>
                <w:sz w:val="28"/>
                <w:szCs w:val="28"/>
              </w:rPr>
              <w:t>☐</w:t>
            </w:r>
            <w:r w:rsidRPr="00C952CE">
              <w:rPr>
                <w:rFonts w:cs="Times New Roman"/>
                <w:sz w:val="28"/>
                <w:szCs w:val="28"/>
              </w:rPr>
              <w:t xml:space="preserve"> 2028-2030 </w:t>
            </w:r>
            <w:r w:rsidRPr="00C952CE">
              <w:rPr>
                <w:rFonts w:ascii="Segoe UI Symbol" w:hAnsi="Segoe UI Symbol" w:cs="Segoe UI Symbol"/>
                <w:sz w:val="28"/>
                <w:szCs w:val="28"/>
              </w:rPr>
              <w:t>☐</w:t>
            </w:r>
            <w:r w:rsidRPr="00C952CE">
              <w:rPr>
                <w:rFonts w:cs="Times New Roman"/>
                <w:sz w:val="28"/>
                <w:szCs w:val="28"/>
              </w:rPr>
              <w:t xml:space="preserve"> sau 2030</w:t>
            </w:r>
          </w:p>
        </w:tc>
        <w:tc>
          <w:tcPr>
            <w:tcW w:w="2997" w:type="dxa"/>
            <w:vAlign w:val="center"/>
          </w:tcPr>
          <w:p w14:paraId="1F5A8F6A" w14:textId="77777777" w:rsidR="00210733" w:rsidRPr="00C952CE" w:rsidRDefault="006E3BFF">
            <w:pPr>
              <w:rPr>
                <w:rFonts w:cs="Times New Roman"/>
                <w:sz w:val="28"/>
                <w:szCs w:val="28"/>
              </w:rPr>
            </w:pPr>
            <w:r w:rsidRPr="00C952CE">
              <w:rPr>
                <w:rFonts w:cs="Times New Roman"/>
                <w:sz w:val="28"/>
                <w:szCs w:val="28"/>
              </w:rPr>
              <w:t>Số lượng/nội dung dự kiến</w:t>
            </w:r>
          </w:p>
        </w:tc>
      </w:tr>
      <w:tr w:rsidR="00210733" w:rsidRPr="00C952CE" w14:paraId="2A7EA901" w14:textId="77777777" w:rsidTr="00C952CE">
        <w:trPr>
          <w:jc w:val="center"/>
        </w:trPr>
        <w:tc>
          <w:tcPr>
            <w:tcW w:w="2943" w:type="dxa"/>
            <w:vAlign w:val="center"/>
          </w:tcPr>
          <w:p w14:paraId="5F1D892C" w14:textId="3DFE460E" w:rsidR="00210733" w:rsidRPr="00C952CE" w:rsidRDefault="006E3BFF">
            <w:pPr>
              <w:rPr>
                <w:rFonts w:cs="Times New Roman"/>
                <w:sz w:val="28"/>
                <w:szCs w:val="28"/>
              </w:rPr>
            </w:pPr>
            <w:r w:rsidRPr="00C952CE">
              <w:rPr>
                <w:rFonts w:cs="Times New Roman"/>
                <w:sz w:val="28"/>
                <w:szCs w:val="28"/>
              </w:rPr>
              <w:t>Thực tập chuyên ngành tại hạ tầng vệ tinh</w:t>
            </w:r>
            <w:r w:rsidRPr="00C952CE">
              <w:rPr>
                <w:rFonts w:cs="Times New Roman"/>
                <w:sz w:val="28"/>
                <w:szCs w:val="28"/>
                <w:lang w:val="vi-VN"/>
              </w:rPr>
              <w:t>;</w:t>
            </w:r>
            <w:r w:rsidRPr="00C952CE">
              <w:rPr>
                <w:rFonts w:cs="Times New Roman"/>
                <w:sz w:val="28"/>
                <w:szCs w:val="28"/>
              </w:rPr>
              <w:t xml:space="preserve"> </w:t>
            </w:r>
            <w:r w:rsidRPr="00C952CE">
              <w:rPr>
                <w:rFonts w:cs="Times New Roman"/>
                <w:sz w:val="28"/>
                <w:szCs w:val="28"/>
                <w:lang w:val="vi-VN"/>
              </w:rPr>
              <w:t>lắp ráp, tíc hợp và thử nghiệm (</w:t>
            </w:r>
            <w:r w:rsidRPr="00C952CE">
              <w:rPr>
                <w:rFonts w:cs="Times New Roman"/>
                <w:sz w:val="28"/>
                <w:szCs w:val="28"/>
              </w:rPr>
              <w:t>AIT</w:t>
            </w:r>
            <w:r w:rsidRPr="00C952CE">
              <w:rPr>
                <w:rFonts w:cs="Times New Roman"/>
                <w:sz w:val="28"/>
                <w:szCs w:val="28"/>
                <w:lang w:val="vi-VN"/>
              </w:rPr>
              <w:t>);</w:t>
            </w:r>
            <w:r w:rsidRPr="00C952CE">
              <w:rPr>
                <w:rFonts w:cs="Times New Roman"/>
                <w:sz w:val="28"/>
                <w:szCs w:val="28"/>
              </w:rPr>
              <w:t xml:space="preserve"> dữ liệu</w:t>
            </w:r>
          </w:p>
        </w:tc>
        <w:tc>
          <w:tcPr>
            <w:tcW w:w="2055" w:type="dxa"/>
            <w:vAlign w:val="center"/>
          </w:tcPr>
          <w:p w14:paraId="434164CF"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Có nhu cầu </w:t>
            </w:r>
            <w:r w:rsidRPr="00C952CE">
              <w:rPr>
                <w:rFonts w:ascii="Segoe UI Symbol" w:hAnsi="Segoe UI Symbol" w:cs="Segoe UI Symbol"/>
                <w:sz w:val="28"/>
                <w:szCs w:val="28"/>
              </w:rPr>
              <w:t>☐</w:t>
            </w:r>
            <w:r w:rsidRPr="00C952CE">
              <w:rPr>
                <w:rFonts w:cs="Times New Roman"/>
                <w:sz w:val="28"/>
                <w:szCs w:val="28"/>
              </w:rPr>
              <w:t xml:space="preserve"> Có thể phối hợp </w:t>
            </w:r>
          </w:p>
          <w:p w14:paraId="0B2443DD" w14:textId="3EC526FA"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Chưa rõ</w:t>
            </w:r>
          </w:p>
        </w:tc>
        <w:tc>
          <w:tcPr>
            <w:tcW w:w="1909" w:type="dxa"/>
            <w:vAlign w:val="center"/>
          </w:tcPr>
          <w:p w14:paraId="094C37D3" w14:textId="77777777"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2026-2027 </w:t>
            </w:r>
            <w:r w:rsidRPr="00C952CE">
              <w:rPr>
                <w:rFonts w:ascii="Segoe UI Symbol" w:hAnsi="Segoe UI Symbol" w:cs="Segoe UI Symbol"/>
                <w:sz w:val="28"/>
                <w:szCs w:val="28"/>
              </w:rPr>
              <w:t>☐</w:t>
            </w:r>
            <w:r w:rsidRPr="00C952CE">
              <w:rPr>
                <w:rFonts w:cs="Times New Roman"/>
                <w:sz w:val="28"/>
                <w:szCs w:val="28"/>
              </w:rPr>
              <w:t xml:space="preserve"> 2028-2030 </w:t>
            </w:r>
            <w:r w:rsidRPr="00C952CE">
              <w:rPr>
                <w:rFonts w:ascii="Segoe UI Symbol" w:hAnsi="Segoe UI Symbol" w:cs="Segoe UI Symbol"/>
                <w:sz w:val="28"/>
                <w:szCs w:val="28"/>
              </w:rPr>
              <w:t>☐</w:t>
            </w:r>
            <w:r w:rsidRPr="00C952CE">
              <w:rPr>
                <w:rFonts w:cs="Times New Roman"/>
                <w:sz w:val="28"/>
                <w:szCs w:val="28"/>
              </w:rPr>
              <w:t xml:space="preserve"> sau 2030</w:t>
            </w:r>
          </w:p>
        </w:tc>
        <w:tc>
          <w:tcPr>
            <w:tcW w:w="2997" w:type="dxa"/>
            <w:vAlign w:val="center"/>
          </w:tcPr>
          <w:p w14:paraId="4C065884" w14:textId="77777777" w:rsidR="00210733" w:rsidRPr="00C952CE" w:rsidRDefault="006E3BFF">
            <w:pPr>
              <w:rPr>
                <w:rFonts w:cs="Times New Roman"/>
                <w:sz w:val="28"/>
                <w:szCs w:val="28"/>
              </w:rPr>
            </w:pPr>
            <w:r w:rsidRPr="00C952CE">
              <w:rPr>
                <w:rFonts w:cs="Times New Roman"/>
                <w:sz w:val="28"/>
                <w:szCs w:val="28"/>
              </w:rPr>
              <w:t>Số lượng/nội dung dự kiến</w:t>
            </w:r>
          </w:p>
        </w:tc>
      </w:tr>
      <w:tr w:rsidR="00210733" w:rsidRPr="00C952CE" w14:paraId="29927819" w14:textId="77777777" w:rsidTr="00C952CE">
        <w:trPr>
          <w:jc w:val="center"/>
        </w:trPr>
        <w:tc>
          <w:tcPr>
            <w:tcW w:w="2943" w:type="dxa"/>
            <w:vAlign w:val="center"/>
          </w:tcPr>
          <w:p w14:paraId="5826582A" w14:textId="77777777" w:rsidR="00210733" w:rsidRPr="00C952CE" w:rsidRDefault="006E3BFF">
            <w:pPr>
              <w:rPr>
                <w:rFonts w:cs="Times New Roman"/>
                <w:sz w:val="28"/>
                <w:szCs w:val="28"/>
              </w:rPr>
            </w:pPr>
            <w:r w:rsidRPr="00C952CE">
              <w:rPr>
                <w:rFonts w:cs="Times New Roman"/>
                <w:sz w:val="28"/>
                <w:szCs w:val="28"/>
              </w:rPr>
              <w:lastRenderedPageBreak/>
              <w:t>Thực tập tốt nghiệp gắn với nhiệm vụ vệ tinh/dữ liệu</w:t>
            </w:r>
          </w:p>
        </w:tc>
        <w:tc>
          <w:tcPr>
            <w:tcW w:w="2055" w:type="dxa"/>
            <w:vAlign w:val="center"/>
          </w:tcPr>
          <w:p w14:paraId="2C750D21"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Có nhu cầu </w:t>
            </w:r>
            <w:r w:rsidRPr="00C952CE">
              <w:rPr>
                <w:rFonts w:ascii="Segoe UI Symbol" w:hAnsi="Segoe UI Symbol" w:cs="Segoe UI Symbol"/>
                <w:sz w:val="28"/>
                <w:szCs w:val="28"/>
              </w:rPr>
              <w:t>☐</w:t>
            </w:r>
            <w:r w:rsidRPr="00C952CE">
              <w:rPr>
                <w:rFonts w:cs="Times New Roman"/>
                <w:sz w:val="28"/>
                <w:szCs w:val="28"/>
              </w:rPr>
              <w:t xml:space="preserve"> Có thể phối hợp </w:t>
            </w:r>
          </w:p>
          <w:p w14:paraId="52112410" w14:textId="21856955"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Chưa rõ</w:t>
            </w:r>
          </w:p>
        </w:tc>
        <w:tc>
          <w:tcPr>
            <w:tcW w:w="1909" w:type="dxa"/>
            <w:vAlign w:val="center"/>
          </w:tcPr>
          <w:p w14:paraId="76A16DB9" w14:textId="77777777"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2026-2027 </w:t>
            </w:r>
            <w:r w:rsidRPr="00C952CE">
              <w:rPr>
                <w:rFonts w:ascii="Segoe UI Symbol" w:hAnsi="Segoe UI Symbol" w:cs="Segoe UI Symbol"/>
                <w:sz w:val="28"/>
                <w:szCs w:val="28"/>
              </w:rPr>
              <w:t>☐</w:t>
            </w:r>
            <w:r w:rsidRPr="00C952CE">
              <w:rPr>
                <w:rFonts w:cs="Times New Roman"/>
                <w:sz w:val="28"/>
                <w:szCs w:val="28"/>
              </w:rPr>
              <w:t xml:space="preserve"> 2028-2030 </w:t>
            </w:r>
            <w:r w:rsidRPr="00C952CE">
              <w:rPr>
                <w:rFonts w:ascii="Segoe UI Symbol" w:hAnsi="Segoe UI Symbol" w:cs="Segoe UI Symbol"/>
                <w:sz w:val="28"/>
                <w:szCs w:val="28"/>
              </w:rPr>
              <w:t>☐</w:t>
            </w:r>
            <w:r w:rsidRPr="00C952CE">
              <w:rPr>
                <w:rFonts w:cs="Times New Roman"/>
                <w:sz w:val="28"/>
                <w:szCs w:val="28"/>
              </w:rPr>
              <w:t xml:space="preserve"> sau 2030</w:t>
            </w:r>
          </w:p>
        </w:tc>
        <w:tc>
          <w:tcPr>
            <w:tcW w:w="2997" w:type="dxa"/>
            <w:vAlign w:val="center"/>
          </w:tcPr>
          <w:p w14:paraId="29FB5256" w14:textId="77777777" w:rsidR="00210733" w:rsidRPr="00C952CE" w:rsidRDefault="006E3BFF">
            <w:pPr>
              <w:rPr>
                <w:rFonts w:cs="Times New Roman"/>
                <w:sz w:val="28"/>
                <w:szCs w:val="28"/>
              </w:rPr>
            </w:pPr>
            <w:r w:rsidRPr="00C952CE">
              <w:rPr>
                <w:rFonts w:cs="Times New Roman"/>
                <w:sz w:val="28"/>
                <w:szCs w:val="28"/>
              </w:rPr>
              <w:t>Số lượng/nội dung dự kiến</w:t>
            </w:r>
          </w:p>
        </w:tc>
      </w:tr>
      <w:tr w:rsidR="00210733" w:rsidRPr="00C952CE" w14:paraId="78DE940C" w14:textId="77777777" w:rsidTr="00C952CE">
        <w:trPr>
          <w:jc w:val="center"/>
        </w:trPr>
        <w:tc>
          <w:tcPr>
            <w:tcW w:w="2943" w:type="dxa"/>
            <w:vAlign w:val="center"/>
          </w:tcPr>
          <w:p w14:paraId="73161C2A" w14:textId="77777777" w:rsidR="00210733" w:rsidRPr="00C952CE" w:rsidRDefault="006E3BFF">
            <w:pPr>
              <w:rPr>
                <w:rFonts w:cs="Times New Roman"/>
                <w:sz w:val="28"/>
                <w:szCs w:val="28"/>
              </w:rPr>
            </w:pPr>
            <w:r w:rsidRPr="00C952CE">
              <w:rPr>
                <w:rFonts w:cs="Times New Roman"/>
                <w:sz w:val="28"/>
                <w:szCs w:val="28"/>
              </w:rPr>
              <w:t>Đào tạo ngắn hạn cho cán bộ vận hành/dữ liệu/ứng dụng</w:t>
            </w:r>
          </w:p>
        </w:tc>
        <w:tc>
          <w:tcPr>
            <w:tcW w:w="2055" w:type="dxa"/>
            <w:vAlign w:val="center"/>
          </w:tcPr>
          <w:p w14:paraId="16269A27"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Có nhu cầu </w:t>
            </w:r>
            <w:r w:rsidRPr="00C952CE">
              <w:rPr>
                <w:rFonts w:ascii="Segoe UI Symbol" w:hAnsi="Segoe UI Symbol" w:cs="Segoe UI Symbol"/>
                <w:sz w:val="28"/>
                <w:szCs w:val="28"/>
              </w:rPr>
              <w:t>☐</w:t>
            </w:r>
            <w:r w:rsidRPr="00C952CE">
              <w:rPr>
                <w:rFonts w:cs="Times New Roman"/>
                <w:sz w:val="28"/>
                <w:szCs w:val="28"/>
              </w:rPr>
              <w:t xml:space="preserve"> Có thể phối hợp </w:t>
            </w:r>
          </w:p>
          <w:p w14:paraId="3243633B" w14:textId="61F48D74"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Chưa rõ</w:t>
            </w:r>
          </w:p>
        </w:tc>
        <w:tc>
          <w:tcPr>
            <w:tcW w:w="1909" w:type="dxa"/>
            <w:vAlign w:val="center"/>
          </w:tcPr>
          <w:p w14:paraId="5E429E88" w14:textId="77777777"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2026-2027 </w:t>
            </w:r>
            <w:r w:rsidRPr="00C952CE">
              <w:rPr>
                <w:rFonts w:ascii="Segoe UI Symbol" w:hAnsi="Segoe UI Symbol" w:cs="Segoe UI Symbol"/>
                <w:sz w:val="28"/>
                <w:szCs w:val="28"/>
              </w:rPr>
              <w:t>☐</w:t>
            </w:r>
            <w:r w:rsidRPr="00C952CE">
              <w:rPr>
                <w:rFonts w:cs="Times New Roman"/>
                <w:sz w:val="28"/>
                <w:szCs w:val="28"/>
              </w:rPr>
              <w:t xml:space="preserve"> 2028-2030 </w:t>
            </w:r>
            <w:r w:rsidRPr="00C952CE">
              <w:rPr>
                <w:rFonts w:ascii="Segoe UI Symbol" w:hAnsi="Segoe UI Symbol" w:cs="Segoe UI Symbol"/>
                <w:sz w:val="28"/>
                <w:szCs w:val="28"/>
              </w:rPr>
              <w:t>☐</w:t>
            </w:r>
            <w:r w:rsidRPr="00C952CE">
              <w:rPr>
                <w:rFonts w:cs="Times New Roman"/>
                <w:sz w:val="28"/>
                <w:szCs w:val="28"/>
              </w:rPr>
              <w:t xml:space="preserve"> sau 2030</w:t>
            </w:r>
          </w:p>
        </w:tc>
        <w:tc>
          <w:tcPr>
            <w:tcW w:w="2997" w:type="dxa"/>
            <w:vAlign w:val="center"/>
          </w:tcPr>
          <w:p w14:paraId="3CC8A7EA" w14:textId="77777777" w:rsidR="00210733" w:rsidRPr="00C952CE" w:rsidRDefault="006E3BFF">
            <w:pPr>
              <w:rPr>
                <w:rFonts w:cs="Times New Roman"/>
                <w:sz w:val="28"/>
                <w:szCs w:val="28"/>
              </w:rPr>
            </w:pPr>
            <w:r w:rsidRPr="00C952CE">
              <w:rPr>
                <w:rFonts w:cs="Times New Roman"/>
                <w:sz w:val="28"/>
                <w:szCs w:val="28"/>
              </w:rPr>
              <w:t>Số lượng/nội dung dự kiến</w:t>
            </w:r>
          </w:p>
        </w:tc>
      </w:tr>
      <w:tr w:rsidR="00210733" w:rsidRPr="00C952CE" w14:paraId="68F8659F" w14:textId="77777777" w:rsidTr="00C952CE">
        <w:trPr>
          <w:jc w:val="center"/>
        </w:trPr>
        <w:tc>
          <w:tcPr>
            <w:tcW w:w="2943" w:type="dxa"/>
            <w:vAlign w:val="center"/>
          </w:tcPr>
          <w:p w14:paraId="0DE27A9C" w14:textId="77777777" w:rsidR="00210733" w:rsidRPr="00C952CE" w:rsidRDefault="006E3BFF">
            <w:pPr>
              <w:rPr>
                <w:rFonts w:cs="Times New Roman"/>
                <w:sz w:val="28"/>
                <w:szCs w:val="28"/>
              </w:rPr>
            </w:pPr>
            <w:r w:rsidRPr="00C952CE">
              <w:rPr>
                <w:rFonts w:cs="Times New Roman"/>
                <w:sz w:val="28"/>
                <w:szCs w:val="28"/>
              </w:rPr>
              <w:t>Trại hè/STEM/hướng nghiệp tại Bảo tàng Vũ trụ</w:t>
            </w:r>
          </w:p>
        </w:tc>
        <w:tc>
          <w:tcPr>
            <w:tcW w:w="2055" w:type="dxa"/>
            <w:vAlign w:val="center"/>
          </w:tcPr>
          <w:p w14:paraId="7DE37952"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Có nhu cầu </w:t>
            </w:r>
            <w:r w:rsidRPr="00C952CE">
              <w:rPr>
                <w:rFonts w:ascii="Segoe UI Symbol" w:hAnsi="Segoe UI Symbol" w:cs="Segoe UI Symbol"/>
                <w:sz w:val="28"/>
                <w:szCs w:val="28"/>
              </w:rPr>
              <w:t>☐</w:t>
            </w:r>
            <w:r w:rsidRPr="00C952CE">
              <w:rPr>
                <w:rFonts w:cs="Times New Roman"/>
                <w:sz w:val="28"/>
                <w:szCs w:val="28"/>
              </w:rPr>
              <w:t xml:space="preserve"> Có thể phối hợp </w:t>
            </w:r>
          </w:p>
          <w:p w14:paraId="44867C07" w14:textId="1AB24B5B"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Chưa rõ</w:t>
            </w:r>
          </w:p>
        </w:tc>
        <w:tc>
          <w:tcPr>
            <w:tcW w:w="1909" w:type="dxa"/>
            <w:vAlign w:val="center"/>
          </w:tcPr>
          <w:p w14:paraId="7650EBB6" w14:textId="77777777"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2026-2027 </w:t>
            </w:r>
            <w:r w:rsidRPr="00C952CE">
              <w:rPr>
                <w:rFonts w:ascii="Segoe UI Symbol" w:hAnsi="Segoe UI Symbol" w:cs="Segoe UI Symbol"/>
                <w:sz w:val="28"/>
                <w:szCs w:val="28"/>
              </w:rPr>
              <w:t>☐</w:t>
            </w:r>
            <w:r w:rsidRPr="00C952CE">
              <w:rPr>
                <w:rFonts w:cs="Times New Roman"/>
                <w:sz w:val="28"/>
                <w:szCs w:val="28"/>
              </w:rPr>
              <w:t xml:space="preserve"> 2028-2030 </w:t>
            </w:r>
            <w:r w:rsidRPr="00C952CE">
              <w:rPr>
                <w:rFonts w:ascii="Segoe UI Symbol" w:hAnsi="Segoe UI Symbol" w:cs="Segoe UI Symbol"/>
                <w:sz w:val="28"/>
                <w:szCs w:val="28"/>
              </w:rPr>
              <w:t>☐</w:t>
            </w:r>
            <w:r w:rsidRPr="00C952CE">
              <w:rPr>
                <w:rFonts w:cs="Times New Roman"/>
                <w:sz w:val="28"/>
                <w:szCs w:val="28"/>
              </w:rPr>
              <w:t xml:space="preserve"> sau 2030</w:t>
            </w:r>
          </w:p>
        </w:tc>
        <w:tc>
          <w:tcPr>
            <w:tcW w:w="2997" w:type="dxa"/>
            <w:vAlign w:val="center"/>
          </w:tcPr>
          <w:p w14:paraId="196F96C9" w14:textId="77777777" w:rsidR="00210733" w:rsidRPr="00C952CE" w:rsidRDefault="006E3BFF">
            <w:pPr>
              <w:rPr>
                <w:rFonts w:cs="Times New Roman"/>
                <w:sz w:val="28"/>
                <w:szCs w:val="28"/>
              </w:rPr>
            </w:pPr>
            <w:r w:rsidRPr="00C952CE">
              <w:rPr>
                <w:rFonts w:cs="Times New Roman"/>
                <w:sz w:val="28"/>
                <w:szCs w:val="28"/>
              </w:rPr>
              <w:t>Số lượng/nội dung dự kiến</w:t>
            </w:r>
          </w:p>
        </w:tc>
      </w:tr>
      <w:tr w:rsidR="00210733" w:rsidRPr="00C952CE" w14:paraId="1C537233" w14:textId="77777777" w:rsidTr="00C952CE">
        <w:trPr>
          <w:jc w:val="center"/>
        </w:trPr>
        <w:tc>
          <w:tcPr>
            <w:tcW w:w="2943" w:type="dxa"/>
            <w:vAlign w:val="center"/>
          </w:tcPr>
          <w:p w14:paraId="1C5F8557" w14:textId="77777777" w:rsidR="00210733" w:rsidRPr="00C952CE" w:rsidRDefault="006E3BFF">
            <w:pPr>
              <w:rPr>
                <w:rFonts w:cs="Times New Roman"/>
                <w:sz w:val="28"/>
                <w:szCs w:val="28"/>
              </w:rPr>
            </w:pPr>
            <w:r w:rsidRPr="00C952CE">
              <w:rPr>
                <w:rFonts w:cs="Times New Roman"/>
                <w:sz w:val="28"/>
                <w:szCs w:val="28"/>
              </w:rPr>
              <w:t>Chương trình liên kết doanh nghiệp - viện - trường</w:t>
            </w:r>
          </w:p>
        </w:tc>
        <w:tc>
          <w:tcPr>
            <w:tcW w:w="2055" w:type="dxa"/>
            <w:vAlign w:val="center"/>
          </w:tcPr>
          <w:p w14:paraId="4501B29B"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Có nhu cầu </w:t>
            </w:r>
            <w:r w:rsidRPr="00C952CE">
              <w:rPr>
                <w:rFonts w:ascii="Segoe UI Symbol" w:hAnsi="Segoe UI Symbol" w:cs="Segoe UI Symbol"/>
                <w:sz w:val="28"/>
                <w:szCs w:val="28"/>
              </w:rPr>
              <w:t>☐</w:t>
            </w:r>
            <w:r w:rsidRPr="00C952CE">
              <w:rPr>
                <w:rFonts w:cs="Times New Roman"/>
                <w:sz w:val="28"/>
                <w:szCs w:val="28"/>
              </w:rPr>
              <w:t xml:space="preserve"> Có thể phối hợp </w:t>
            </w:r>
          </w:p>
          <w:p w14:paraId="178B28C2" w14:textId="6D2DC843"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Chưa rõ</w:t>
            </w:r>
          </w:p>
        </w:tc>
        <w:tc>
          <w:tcPr>
            <w:tcW w:w="1909" w:type="dxa"/>
            <w:vAlign w:val="center"/>
          </w:tcPr>
          <w:p w14:paraId="50A75F43" w14:textId="77777777"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2026-2027 </w:t>
            </w:r>
            <w:r w:rsidRPr="00C952CE">
              <w:rPr>
                <w:rFonts w:ascii="Segoe UI Symbol" w:hAnsi="Segoe UI Symbol" w:cs="Segoe UI Symbol"/>
                <w:sz w:val="28"/>
                <w:szCs w:val="28"/>
              </w:rPr>
              <w:t>☐</w:t>
            </w:r>
            <w:r w:rsidRPr="00C952CE">
              <w:rPr>
                <w:rFonts w:cs="Times New Roman"/>
                <w:sz w:val="28"/>
                <w:szCs w:val="28"/>
              </w:rPr>
              <w:t xml:space="preserve"> 2028-2030 </w:t>
            </w:r>
            <w:r w:rsidRPr="00C952CE">
              <w:rPr>
                <w:rFonts w:ascii="Segoe UI Symbol" w:hAnsi="Segoe UI Symbol" w:cs="Segoe UI Symbol"/>
                <w:sz w:val="28"/>
                <w:szCs w:val="28"/>
              </w:rPr>
              <w:t>☐</w:t>
            </w:r>
            <w:r w:rsidRPr="00C952CE">
              <w:rPr>
                <w:rFonts w:cs="Times New Roman"/>
                <w:sz w:val="28"/>
                <w:szCs w:val="28"/>
              </w:rPr>
              <w:t xml:space="preserve"> sau 2030</w:t>
            </w:r>
          </w:p>
        </w:tc>
        <w:tc>
          <w:tcPr>
            <w:tcW w:w="2997" w:type="dxa"/>
            <w:vAlign w:val="center"/>
          </w:tcPr>
          <w:p w14:paraId="3FFE5D70" w14:textId="77777777" w:rsidR="00210733" w:rsidRPr="00C952CE" w:rsidRDefault="006E3BFF">
            <w:pPr>
              <w:rPr>
                <w:rFonts w:cs="Times New Roman"/>
                <w:sz w:val="28"/>
                <w:szCs w:val="28"/>
              </w:rPr>
            </w:pPr>
            <w:r w:rsidRPr="00C952CE">
              <w:rPr>
                <w:rFonts w:cs="Times New Roman"/>
                <w:sz w:val="28"/>
                <w:szCs w:val="28"/>
              </w:rPr>
              <w:t>Số lượng/nội dung dự kiến</w:t>
            </w:r>
          </w:p>
        </w:tc>
      </w:tr>
    </w:tbl>
    <w:p w14:paraId="4850C034" w14:textId="77777777" w:rsidR="00210733" w:rsidRPr="00C952CE" w:rsidRDefault="00210733">
      <w:pPr>
        <w:rPr>
          <w:rFonts w:cs="Times New Roman"/>
          <w:sz w:val="28"/>
          <w:szCs w:val="28"/>
        </w:rPr>
      </w:pPr>
    </w:p>
    <w:p w14:paraId="5CEA7523" w14:textId="77777777" w:rsidR="00210733" w:rsidRPr="00C952CE" w:rsidRDefault="006E3BFF">
      <w:pPr>
        <w:spacing w:before="120" w:after="60"/>
        <w:rPr>
          <w:rFonts w:cs="Times New Roman"/>
          <w:sz w:val="28"/>
          <w:szCs w:val="28"/>
        </w:rPr>
      </w:pPr>
      <w:r w:rsidRPr="00C952CE">
        <w:rPr>
          <w:rFonts w:cs="Times New Roman"/>
          <w:b/>
          <w:sz w:val="28"/>
          <w:szCs w:val="28"/>
        </w:rPr>
        <w:t>C. Nhóm năng lực cần đào tạo</w:t>
      </w:r>
    </w:p>
    <w:tbl>
      <w:tblPr>
        <w:tblStyle w:val="TableGrid"/>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06"/>
        <w:gridCol w:w="1660"/>
        <w:gridCol w:w="2372"/>
        <w:gridCol w:w="2566"/>
      </w:tblGrid>
      <w:tr w:rsidR="00210733" w:rsidRPr="00C952CE" w14:paraId="65ECA681" w14:textId="77777777" w:rsidTr="00C952CE">
        <w:trPr>
          <w:tblHeader/>
          <w:jc w:val="center"/>
        </w:trPr>
        <w:tc>
          <w:tcPr>
            <w:tcW w:w="3306" w:type="dxa"/>
            <w:shd w:val="clear" w:color="auto" w:fill="D9EAF7"/>
            <w:vAlign w:val="center"/>
          </w:tcPr>
          <w:p w14:paraId="299CAF49" w14:textId="77777777" w:rsidR="00210733" w:rsidRPr="00C952CE" w:rsidRDefault="006E3BFF">
            <w:pPr>
              <w:jc w:val="center"/>
              <w:rPr>
                <w:rFonts w:cs="Times New Roman"/>
                <w:sz w:val="28"/>
                <w:szCs w:val="28"/>
              </w:rPr>
            </w:pPr>
            <w:r w:rsidRPr="00C952CE">
              <w:rPr>
                <w:rFonts w:cs="Times New Roman"/>
                <w:b/>
                <w:sz w:val="28"/>
                <w:szCs w:val="28"/>
              </w:rPr>
              <w:t>Nhóm năng lực</w:t>
            </w:r>
          </w:p>
        </w:tc>
        <w:tc>
          <w:tcPr>
            <w:tcW w:w="1660" w:type="dxa"/>
            <w:shd w:val="clear" w:color="auto" w:fill="D9EAF7"/>
            <w:vAlign w:val="center"/>
          </w:tcPr>
          <w:p w14:paraId="7AFD48C0" w14:textId="77777777" w:rsidR="00210733" w:rsidRPr="00C952CE" w:rsidRDefault="006E3BFF">
            <w:pPr>
              <w:jc w:val="center"/>
              <w:rPr>
                <w:rFonts w:cs="Times New Roman"/>
                <w:sz w:val="28"/>
                <w:szCs w:val="28"/>
              </w:rPr>
            </w:pPr>
            <w:r w:rsidRPr="00C952CE">
              <w:rPr>
                <w:rFonts w:cs="Times New Roman"/>
                <w:b/>
                <w:sz w:val="28"/>
                <w:szCs w:val="28"/>
              </w:rPr>
              <w:t>Mức ưu tiên</w:t>
            </w:r>
          </w:p>
        </w:tc>
        <w:tc>
          <w:tcPr>
            <w:tcW w:w="2372" w:type="dxa"/>
            <w:shd w:val="clear" w:color="auto" w:fill="D9EAF7"/>
            <w:vAlign w:val="center"/>
          </w:tcPr>
          <w:p w14:paraId="61DCE7A8" w14:textId="77777777" w:rsidR="00210733" w:rsidRPr="00C952CE" w:rsidRDefault="006E3BFF">
            <w:pPr>
              <w:jc w:val="center"/>
              <w:rPr>
                <w:rFonts w:cs="Times New Roman"/>
                <w:sz w:val="28"/>
                <w:szCs w:val="28"/>
              </w:rPr>
            </w:pPr>
            <w:r w:rsidRPr="00C952CE">
              <w:rPr>
                <w:rFonts w:cs="Times New Roman"/>
                <w:b/>
                <w:sz w:val="28"/>
                <w:szCs w:val="28"/>
              </w:rPr>
              <w:t>Trình độ</w:t>
            </w:r>
          </w:p>
        </w:tc>
        <w:tc>
          <w:tcPr>
            <w:tcW w:w="2566" w:type="dxa"/>
            <w:shd w:val="clear" w:color="auto" w:fill="D9EAF7"/>
            <w:vAlign w:val="center"/>
          </w:tcPr>
          <w:p w14:paraId="72B0063F" w14:textId="77777777" w:rsidR="00210733" w:rsidRPr="00C952CE" w:rsidRDefault="006E3BFF">
            <w:pPr>
              <w:jc w:val="center"/>
              <w:rPr>
                <w:rFonts w:cs="Times New Roman"/>
                <w:sz w:val="28"/>
                <w:szCs w:val="28"/>
              </w:rPr>
            </w:pPr>
            <w:r w:rsidRPr="00C952CE">
              <w:rPr>
                <w:rFonts w:cs="Times New Roman"/>
                <w:b/>
                <w:sz w:val="28"/>
                <w:szCs w:val="28"/>
              </w:rPr>
              <w:t>Ghi chú</w:t>
            </w:r>
          </w:p>
        </w:tc>
      </w:tr>
      <w:tr w:rsidR="00210733" w:rsidRPr="00C952CE" w14:paraId="03AFAFC7" w14:textId="77777777" w:rsidTr="00C952CE">
        <w:trPr>
          <w:jc w:val="center"/>
        </w:trPr>
        <w:tc>
          <w:tcPr>
            <w:tcW w:w="3306" w:type="dxa"/>
            <w:vAlign w:val="center"/>
          </w:tcPr>
          <w:p w14:paraId="42BC9A60" w14:textId="77777777" w:rsidR="00210733" w:rsidRPr="00C952CE" w:rsidRDefault="006E3BFF">
            <w:pPr>
              <w:rPr>
                <w:rFonts w:cs="Times New Roman"/>
                <w:sz w:val="28"/>
                <w:szCs w:val="28"/>
              </w:rPr>
            </w:pPr>
            <w:r w:rsidRPr="00C952CE">
              <w:rPr>
                <w:rFonts w:cs="Times New Roman"/>
                <w:sz w:val="28"/>
                <w:szCs w:val="28"/>
              </w:rPr>
              <w:t>Kỹ sư vận hành vệ tinh, telemetry, gửi lệnh, xử lý sự cố</w:t>
            </w:r>
          </w:p>
        </w:tc>
        <w:tc>
          <w:tcPr>
            <w:tcW w:w="1660" w:type="dxa"/>
            <w:vAlign w:val="center"/>
          </w:tcPr>
          <w:p w14:paraId="10689805"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Rất cần </w:t>
            </w:r>
            <w:r w:rsidRPr="00C952CE">
              <w:rPr>
                <w:rFonts w:ascii="Segoe UI Symbol" w:hAnsi="Segoe UI Symbol" w:cs="Segoe UI Symbol"/>
                <w:sz w:val="28"/>
                <w:szCs w:val="28"/>
              </w:rPr>
              <w:t>☐</w:t>
            </w:r>
            <w:r w:rsidRPr="00C952CE">
              <w:rPr>
                <w:rFonts w:cs="Times New Roman"/>
                <w:sz w:val="28"/>
                <w:szCs w:val="28"/>
              </w:rPr>
              <w:t xml:space="preserve"> Cần </w:t>
            </w:r>
          </w:p>
          <w:p w14:paraId="587B23D9" w14:textId="179CBE07"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Chưa cần</w:t>
            </w:r>
          </w:p>
        </w:tc>
        <w:tc>
          <w:tcPr>
            <w:tcW w:w="2372" w:type="dxa"/>
            <w:vAlign w:val="center"/>
          </w:tcPr>
          <w:p w14:paraId="61523DCF"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Cơ bản </w:t>
            </w:r>
          </w:p>
          <w:p w14:paraId="554D5C59"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Nâng cao </w:t>
            </w:r>
          </w:p>
          <w:p w14:paraId="071B26E9" w14:textId="13DC99A0"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Theo dự án</w:t>
            </w:r>
          </w:p>
        </w:tc>
        <w:tc>
          <w:tcPr>
            <w:tcW w:w="2566" w:type="dxa"/>
            <w:vAlign w:val="center"/>
          </w:tcPr>
          <w:p w14:paraId="37B05B69" w14:textId="77777777" w:rsidR="00210733" w:rsidRPr="00C952CE" w:rsidRDefault="006E3BFF">
            <w:pPr>
              <w:rPr>
                <w:rFonts w:cs="Times New Roman"/>
                <w:sz w:val="28"/>
                <w:szCs w:val="28"/>
              </w:rPr>
            </w:pPr>
            <w:r w:rsidRPr="00C952CE">
              <w:rPr>
                <w:rFonts w:cs="Times New Roman"/>
                <w:sz w:val="28"/>
                <w:szCs w:val="28"/>
              </w:rPr>
              <w:t>Ghi chú</w:t>
            </w:r>
          </w:p>
        </w:tc>
      </w:tr>
      <w:tr w:rsidR="00210733" w:rsidRPr="00C952CE" w14:paraId="1CEE64D5" w14:textId="77777777" w:rsidTr="00C952CE">
        <w:trPr>
          <w:jc w:val="center"/>
        </w:trPr>
        <w:tc>
          <w:tcPr>
            <w:tcW w:w="3306" w:type="dxa"/>
            <w:vAlign w:val="center"/>
          </w:tcPr>
          <w:p w14:paraId="05F7169A" w14:textId="77777777" w:rsidR="00210733" w:rsidRPr="00C952CE" w:rsidRDefault="006E3BFF">
            <w:pPr>
              <w:rPr>
                <w:rFonts w:cs="Times New Roman"/>
                <w:sz w:val="28"/>
                <w:szCs w:val="28"/>
              </w:rPr>
            </w:pPr>
            <w:r w:rsidRPr="00C952CE">
              <w:rPr>
                <w:rFonts w:cs="Times New Roman"/>
                <w:sz w:val="28"/>
                <w:szCs w:val="28"/>
              </w:rPr>
              <w:t>Kỹ sư hệ thống vệ tinh, yêu cầu nhiệm vụ, kiến trúc hệ thống</w:t>
            </w:r>
          </w:p>
        </w:tc>
        <w:tc>
          <w:tcPr>
            <w:tcW w:w="1660" w:type="dxa"/>
            <w:vAlign w:val="center"/>
          </w:tcPr>
          <w:p w14:paraId="7332CD95"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Rất cần </w:t>
            </w:r>
            <w:r w:rsidRPr="00C952CE">
              <w:rPr>
                <w:rFonts w:ascii="Segoe UI Symbol" w:hAnsi="Segoe UI Symbol" w:cs="Segoe UI Symbol"/>
                <w:sz w:val="28"/>
                <w:szCs w:val="28"/>
              </w:rPr>
              <w:t>☐</w:t>
            </w:r>
            <w:r w:rsidRPr="00C952CE">
              <w:rPr>
                <w:rFonts w:cs="Times New Roman"/>
                <w:sz w:val="28"/>
                <w:szCs w:val="28"/>
              </w:rPr>
              <w:t xml:space="preserve"> Cần </w:t>
            </w:r>
          </w:p>
          <w:p w14:paraId="732AB2FC" w14:textId="7F05D26C"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Chưa cần</w:t>
            </w:r>
          </w:p>
        </w:tc>
        <w:tc>
          <w:tcPr>
            <w:tcW w:w="2372" w:type="dxa"/>
            <w:vAlign w:val="center"/>
          </w:tcPr>
          <w:p w14:paraId="10FE5A0E"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Cơ bản </w:t>
            </w:r>
          </w:p>
          <w:p w14:paraId="6BA00190"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Nâng cao </w:t>
            </w:r>
          </w:p>
          <w:p w14:paraId="482171B8" w14:textId="7468E812"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Theo dự án</w:t>
            </w:r>
          </w:p>
        </w:tc>
        <w:tc>
          <w:tcPr>
            <w:tcW w:w="2566" w:type="dxa"/>
            <w:vAlign w:val="center"/>
          </w:tcPr>
          <w:p w14:paraId="46148991" w14:textId="77777777" w:rsidR="00210733" w:rsidRPr="00C952CE" w:rsidRDefault="006E3BFF">
            <w:pPr>
              <w:rPr>
                <w:rFonts w:cs="Times New Roman"/>
                <w:sz w:val="28"/>
                <w:szCs w:val="28"/>
              </w:rPr>
            </w:pPr>
            <w:r w:rsidRPr="00C952CE">
              <w:rPr>
                <w:rFonts w:cs="Times New Roman"/>
                <w:sz w:val="28"/>
                <w:szCs w:val="28"/>
              </w:rPr>
              <w:t>Ghi chú</w:t>
            </w:r>
          </w:p>
        </w:tc>
      </w:tr>
      <w:tr w:rsidR="00210733" w:rsidRPr="00C952CE" w14:paraId="4188C709" w14:textId="77777777" w:rsidTr="00C952CE">
        <w:trPr>
          <w:jc w:val="center"/>
        </w:trPr>
        <w:tc>
          <w:tcPr>
            <w:tcW w:w="3306" w:type="dxa"/>
            <w:vAlign w:val="center"/>
          </w:tcPr>
          <w:p w14:paraId="009EFB1A" w14:textId="77777777" w:rsidR="00210733" w:rsidRPr="00C952CE" w:rsidRDefault="006E3BFF">
            <w:pPr>
              <w:rPr>
                <w:rFonts w:cs="Times New Roman"/>
                <w:sz w:val="28"/>
                <w:szCs w:val="28"/>
              </w:rPr>
            </w:pPr>
            <w:r w:rsidRPr="00C952CE">
              <w:rPr>
                <w:rFonts w:cs="Times New Roman"/>
                <w:sz w:val="28"/>
                <w:szCs w:val="28"/>
              </w:rPr>
              <w:t>AIT, quản lý cấu hình, ma trận xác minh, bảo đảm sản phẩm</w:t>
            </w:r>
          </w:p>
        </w:tc>
        <w:tc>
          <w:tcPr>
            <w:tcW w:w="1660" w:type="dxa"/>
            <w:vAlign w:val="center"/>
          </w:tcPr>
          <w:p w14:paraId="1D667ED5"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Rất cần </w:t>
            </w:r>
            <w:r w:rsidRPr="00C952CE">
              <w:rPr>
                <w:rFonts w:ascii="Segoe UI Symbol" w:hAnsi="Segoe UI Symbol" w:cs="Segoe UI Symbol"/>
                <w:sz w:val="28"/>
                <w:szCs w:val="28"/>
              </w:rPr>
              <w:t>☐</w:t>
            </w:r>
            <w:r w:rsidRPr="00C952CE">
              <w:rPr>
                <w:rFonts w:cs="Times New Roman"/>
                <w:sz w:val="28"/>
                <w:szCs w:val="28"/>
              </w:rPr>
              <w:t xml:space="preserve"> Cần </w:t>
            </w:r>
          </w:p>
          <w:p w14:paraId="6E13BF01" w14:textId="001C8621"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Chưa cần</w:t>
            </w:r>
          </w:p>
        </w:tc>
        <w:tc>
          <w:tcPr>
            <w:tcW w:w="2372" w:type="dxa"/>
            <w:vAlign w:val="center"/>
          </w:tcPr>
          <w:p w14:paraId="779BF6FE"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Cơ bản </w:t>
            </w:r>
          </w:p>
          <w:p w14:paraId="276EE378"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Nâng cao </w:t>
            </w:r>
          </w:p>
          <w:p w14:paraId="069369CD" w14:textId="641930EF"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Theo dự án</w:t>
            </w:r>
          </w:p>
        </w:tc>
        <w:tc>
          <w:tcPr>
            <w:tcW w:w="2566" w:type="dxa"/>
            <w:vAlign w:val="center"/>
          </w:tcPr>
          <w:p w14:paraId="604E93CB" w14:textId="77777777" w:rsidR="00210733" w:rsidRPr="00C952CE" w:rsidRDefault="006E3BFF">
            <w:pPr>
              <w:rPr>
                <w:rFonts w:cs="Times New Roman"/>
                <w:sz w:val="28"/>
                <w:szCs w:val="28"/>
              </w:rPr>
            </w:pPr>
            <w:r w:rsidRPr="00C952CE">
              <w:rPr>
                <w:rFonts w:cs="Times New Roman"/>
                <w:sz w:val="28"/>
                <w:szCs w:val="28"/>
              </w:rPr>
              <w:t>Ghi chú</w:t>
            </w:r>
          </w:p>
        </w:tc>
      </w:tr>
      <w:tr w:rsidR="00210733" w:rsidRPr="00C952CE" w14:paraId="209B05B8" w14:textId="77777777" w:rsidTr="00C952CE">
        <w:trPr>
          <w:jc w:val="center"/>
        </w:trPr>
        <w:tc>
          <w:tcPr>
            <w:tcW w:w="3306" w:type="dxa"/>
            <w:vAlign w:val="center"/>
          </w:tcPr>
          <w:p w14:paraId="37487A83" w14:textId="77777777" w:rsidR="00210733" w:rsidRPr="00C952CE" w:rsidRDefault="006E3BFF">
            <w:pPr>
              <w:rPr>
                <w:rFonts w:cs="Times New Roman"/>
                <w:sz w:val="28"/>
                <w:szCs w:val="28"/>
              </w:rPr>
            </w:pPr>
            <w:r w:rsidRPr="00C952CE">
              <w:rPr>
                <w:rFonts w:cs="Times New Roman"/>
                <w:sz w:val="28"/>
                <w:szCs w:val="28"/>
              </w:rPr>
              <w:t>Payload quang học/radar, xử lý tín hiệu, hiệu chỉnh dữ liệu</w:t>
            </w:r>
          </w:p>
        </w:tc>
        <w:tc>
          <w:tcPr>
            <w:tcW w:w="1660" w:type="dxa"/>
            <w:vAlign w:val="center"/>
          </w:tcPr>
          <w:p w14:paraId="5B52402E"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Rất cần </w:t>
            </w:r>
            <w:r w:rsidRPr="00C952CE">
              <w:rPr>
                <w:rFonts w:ascii="Segoe UI Symbol" w:hAnsi="Segoe UI Symbol" w:cs="Segoe UI Symbol"/>
                <w:sz w:val="28"/>
                <w:szCs w:val="28"/>
              </w:rPr>
              <w:t>☐</w:t>
            </w:r>
            <w:r w:rsidRPr="00C952CE">
              <w:rPr>
                <w:rFonts w:cs="Times New Roman"/>
                <w:sz w:val="28"/>
                <w:szCs w:val="28"/>
              </w:rPr>
              <w:t xml:space="preserve"> Cần </w:t>
            </w:r>
          </w:p>
          <w:p w14:paraId="7290D00C" w14:textId="7D750883"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Chưa cần</w:t>
            </w:r>
          </w:p>
        </w:tc>
        <w:tc>
          <w:tcPr>
            <w:tcW w:w="2372" w:type="dxa"/>
            <w:vAlign w:val="center"/>
          </w:tcPr>
          <w:p w14:paraId="74C1511A"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Cơ bản </w:t>
            </w:r>
          </w:p>
          <w:p w14:paraId="41A0CCE2"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Nâng cao </w:t>
            </w:r>
          </w:p>
          <w:p w14:paraId="388A621B" w14:textId="50E0CE2C"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Theo dự án</w:t>
            </w:r>
          </w:p>
        </w:tc>
        <w:tc>
          <w:tcPr>
            <w:tcW w:w="2566" w:type="dxa"/>
            <w:vAlign w:val="center"/>
          </w:tcPr>
          <w:p w14:paraId="2FE2887E" w14:textId="77777777" w:rsidR="00210733" w:rsidRPr="00C952CE" w:rsidRDefault="006E3BFF">
            <w:pPr>
              <w:rPr>
                <w:rFonts w:cs="Times New Roman"/>
                <w:sz w:val="28"/>
                <w:szCs w:val="28"/>
              </w:rPr>
            </w:pPr>
            <w:r w:rsidRPr="00C952CE">
              <w:rPr>
                <w:rFonts w:cs="Times New Roman"/>
                <w:sz w:val="28"/>
                <w:szCs w:val="28"/>
              </w:rPr>
              <w:t>Ghi chú</w:t>
            </w:r>
          </w:p>
        </w:tc>
      </w:tr>
      <w:tr w:rsidR="00210733" w:rsidRPr="00C952CE" w14:paraId="1203C578" w14:textId="77777777" w:rsidTr="00C952CE">
        <w:trPr>
          <w:jc w:val="center"/>
        </w:trPr>
        <w:tc>
          <w:tcPr>
            <w:tcW w:w="3306" w:type="dxa"/>
            <w:vAlign w:val="center"/>
          </w:tcPr>
          <w:p w14:paraId="7637234E" w14:textId="77777777" w:rsidR="00210733" w:rsidRPr="00C952CE" w:rsidRDefault="006E3BFF">
            <w:pPr>
              <w:rPr>
                <w:rFonts w:cs="Times New Roman"/>
                <w:sz w:val="28"/>
                <w:szCs w:val="28"/>
              </w:rPr>
            </w:pPr>
            <w:r w:rsidRPr="00C952CE">
              <w:rPr>
                <w:rFonts w:cs="Times New Roman"/>
                <w:sz w:val="28"/>
                <w:szCs w:val="28"/>
              </w:rPr>
              <w:t>Trạm mặt đất, RF, TT&amp;C, điều hành nhiệm vụ</w:t>
            </w:r>
          </w:p>
        </w:tc>
        <w:tc>
          <w:tcPr>
            <w:tcW w:w="1660" w:type="dxa"/>
            <w:vAlign w:val="center"/>
          </w:tcPr>
          <w:p w14:paraId="0DD487B3"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Rất cần </w:t>
            </w:r>
            <w:r w:rsidRPr="00C952CE">
              <w:rPr>
                <w:rFonts w:ascii="Segoe UI Symbol" w:hAnsi="Segoe UI Symbol" w:cs="Segoe UI Symbol"/>
                <w:sz w:val="28"/>
                <w:szCs w:val="28"/>
              </w:rPr>
              <w:t>☐</w:t>
            </w:r>
            <w:r w:rsidRPr="00C952CE">
              <w:rPr>
                <w:rFonts w:cs="Times New Roman"/>
                <w:sz w:val="28"/>
                <w:szCs w:val="28"/>
              </w:rPr>
              <w:t xml:space="preserve"> Cần </w:t>
            </w:r>
          </w:p>
          <w:p w14:paraId="3C5261C5" w14:textId="2D66861E" w:rsidR="00210733" w:rsidRPr="00C952CE" w:rsidRDefault="006E3BFF">
            <w:pPr>
              <w:rPr>
                <w:rFonts w:cs="Times New Roman"/>
                <w:sz w:val="28"/>
                <w:szCs w:val="28"/>
              </w:rPr>
            </w:pPr>
            <w:r w:rsidRPr="00C952CE">
              <w:rPr>
                <w:rFonts w:ascii="Segoe UI Symbol" w:hAnsi="Segoe UI Symbol" w:cs="Segoe UI Symbol"/>
                <w:sz w:val="28"/>
                <w:szCs w:val="28"/>
              </w:rPr>
              <w:lastRenderedPageBreak/>
              <w:t>☐</w:t>
            </w:r>
            <w:r w:rsidRPr="00C952CE">
              <w:rPr>
                <w:rFonts w:cs="Times New Roman"/>
                <w:sz w:val="28"/>
                <w:szCs w:val="28"/>
              </w:rPr>
              <w:t xml:space="preserve"> Chưa cần</w:t>
            </w:r>
          </w:p>
        </w:tc>
        <w:tc>
          <w:tcPr>
            <w:tcW w:w="2372" w:type="dxa"/>
            <w:vAlign w:val="center"/>
          </w:tcPr>
          <w:p w14:paraId="5133E731" w14:textId="77777777" w:rsidR="00C952CE" w:rsidRDefault="006E3BFF">
            <w:pPr>
              <w:rPr>
                <w:rFonts w:cs="Times New Roman"/>
                <w:sz w:val="28"/>
                <w:szCs w:val="28"/>
              </w:rPr>
            </w:pPr>
            <w:r w:rsidRPr="00C952CE">
              <w:rPr>
                <w:rFonts w:ascii="Segoe UI Symbol" w:hAnsi="Segoe UI Symbol" w:cs="Segoe UI Symbol"/>
                <w:sz w:val="28"/>
                <w:szCs w:val="28"/>
              </w:rPr>
              <w:lastRenderedPageBreak/>
              <w:t>☐</w:t>
            </w:r>
            <w:r w:rsidRPr="00C952CE">
              <w:rPr>
                <w:rFonts w:cs="Times New Roman"/>
                <w:sz w:val="28"/>
                <w:szCs w:val="28"/>
              </w:rPr>
              <w:t xml:space="preserve"> Cơ bản </w:t>
            </w:r>
          </w:p>
          <w:p w14:paraId="5EDE3C4C"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Nâng cao </w:t>
            </w:r>
          </w:p>
          <w:p w14:paraId="3F7D94EA" w14:textId="0EBC1FEE" w:rsidR="00210733" w:rsidRPr="00C952CE" w:rsidRDefault="006E3BFF">
            <w:pPr>
              <w:rPr>
                <w:rFonts w:cs="Times New Roman"/>
                <w:sz w:val="28"/>
                <w:szCs w:val="28"/>
              </w:rPr>
            </w:pPr>
            <w:r w:rsidRPr="00C952CE">
              <w:rPr>
                <w:rFonts w:ascii="Segoe UI Symbol" w:hAnsi="Segoe UI Symbol" w:cs="Segoe UI Symbol"/>
                <w:sz w:val="28"/>
                <w:szCs w:val="28"/>
              </w:rPr>
              <w:lastRenderedPageBreak/>
              <w:t>☐</w:t>
            </w:r>
            <w:r w:rsidRPr="00C952CE">
              <w:rPr>
                <w:rFonts w:cs="Times New Roman"/>
                <w:sz w:val="28"/>
                <w:szCs w:val="28"/>
              </w:rPr>
              <w:t xml:space="preserve"> Theo dự án</w:t>
            </w:r>
          </w:p>
        </w:tc>
        <w:tc>
          <w:tcPr>
            <w:tcW w:w="2566" w:type="dxa"/>
            <w:vAlign w:val="center"/>
          </w:tcPr>
          <w:p w14:paraId="4FC6A063" w14:textId="77777777" w:rsidR="00210733" w:rsidRPr="00C952CE" w:rsidRDefault="006E3BFF">
            <w:pPr>
              <w:rPr>
                <w:rFonts w:cs="Times New Roman"/>
                <w:sz w:val="28"/>
                <w:szCs w:val="28"/>
              </w:rPr>
            </w:pPr>
            <w:r w:rsidRPr="00C952CE">
              <w:rPr>
                <w:rFonts w:cs="Times New Roman"/>
                <w:sz w:val="28"/>
                <w:szCs w:val="28"/>
              </w:rPr>
              <w:lastRenderedPageBreak/>
              <w:t>Ghi chú</w:t>
            </w:r>
          </w:p>
        </w:tc>
      </w:tr>
      <w:tr w:rsidR="00210733" w:rsidRPr="00C952CE" w14:paraId="5C628DA0" w14:textId="77777777" w:rsidTr="00C952CE">
        <w:trPr>
          <w:jc w:val="center"/>
        </w:trPr>
        <w:tc>
          <w:tcPr>
            <w:tcW w:w="3306" w:type="dxa"/>
            <w:vAlign w:val="center"/>
          </w:tcPr>
          <w:p w14:paraId="35BB355B" w14:textId="77777777" w:rsidR="00210733" w:rsidRPr="00C952CE" w:rsidRDefault="006E3BFF">
            <w:pPr>
              <w:rPr>
                <w:rFonts w:cs="Times New Roman"/>
                <w:sz w:val="28"/>
                <w:szCs w:val="28"/>
              </w:rPr>
            </w:pPr>
            <w:r w:rsidRPr="00C952CE">
              <w:rPr>
                <w:rFonts w:cs="Times New Roman"/>
                <w:sz w:val="28"/>
                <w:szCs w:val="28"/>
              </w:rPr>
              <w:lastRenderedPageBreak/>
              <w:t>Xử lý ảnh quang học/radar, AI địa không gian, sản phẩm ứng dụng</w:t>
            </w:r>
          </w:p>
        </w:tc>
        <w:tc>
          <w:tcPr>
            <w:tcW w:w="1660" w:type="dxa"/>
            <w:vAlign w:val="center"/>
          </w:tcPr>
          <w:p w14:paraId="6221ABA6"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Rất cần </w:t>
            </w:r>
            <w:r w:rsidRPr="00C952CE">
              <w:rPr>
                <w:rFonts w:ascii="Segoe UI Symbol" w:hAnsi="Segoe UI Symbol" w:cs="Segoe UI Symbol"/>
                <w:sz w:val="28"/>
                <w:szCs w:val="28"/>
              </w:rPr>
              <w:t>☐</w:t>
            </w:r>
            <w:r w:rsidRPr="00C952CE">
              <w:rPr>
                <w:rFonts w:cs="Times New Roman"/>
                <w:sz w:val="28"/>
                <w:szCs w:val="28"/>
              </w:rPr>
              <w:t xml:space="preserve"> Cần </w:t>
            </w:r>
          </w:p>
          <w:p w14:paraId="69FAB6B4" w14:textId="40C2F65E"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Chưa cần</w:t>
            </w:r>
          </w:p>
        </w:tc>
        <w:tc>
          <w:tcPr>
            <w:tcW w:w="2372" w:type="dxa"/>
            <w:vAlign w:val="center"/>
          </w:tcPr>
          <w:p w14:paraId="12723FAE"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Cơ bản </w:t>
            </w:r>
          </w:p>
          <w:p w14:paraId="0F619068"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Nâng cao </w:t>
            </w:r>
          </w:p>
          <w:p w14:paraId="523FFEA4" w14:textId="2CED92D1"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Theo dự án</w:t>
            </w:r>
          </w:p>
        </w:tc>
        <w:tc>
          <w:tcPr>
            <w:tcW w:w="2566" w:type="dxa"/>
            <w:vAlign w:val="center"/>
          </w:tcPr>
          <w:p w14:paraId="7C18BEF4" w14:textId="77777777" w:rsidR="00210733" w:rsidRPr="00C952CE" w:rsidRDefault="006E3BFF">
            <w:pPr>
              <w:rPr>
                <w:rFonts w:cs="Times New Roman"/>
                <w:sz w:val="28"/>
                <w:szCs w:val="28"/>
              </w:rPr>
            </w:pPr>
            <w:r w:rsidRPr="00C952CE">
              <w:rPr>
                <w:rFonts w:cs="Times New Roman"/>
                <w:sz w:val="28"/>
                <w:szCs w:val="28"/>
              </w:rPr>
              <w:t>Ghi chú</w:t>
            </w:r>
          </w:p>
        </w:tc>
      </w:tr>
      <w:tr w:rsidR="00210733" w:rsidRPr="00C952CE" w14:paraId="6118F55A" w14:textId="77777777" w:rsidTr="00C952CE">
        <w:trPr>
          <w:jc w:val="center"/>
        </w:trPr>
        <w:tc>
          <w:tcPr>
            <w:tcW w:w="3306" w:type="dxa"/>
            <w:vAlign w:val="center"/>
          </w:tcPr>
          <w:p w14:paraId="4BE01E0C" w14:textId="77777777" w:rsidR="00210733" w:rsidRPr="00C952CE" w:rsidRDefault="006E3BFF">
            <w:pPr>
              <w:rPr>
                <w:rFonts w:cs="Times New Roman"/>
                <w:sz w:val="28"/>
                <w:szCs w:val="28"/>
              </w:rPr>
            </w:pPr>
            <w:r w:rsidRPr="00C952CE">
              <w:rPr>
                <w:rFonts w:cs="Times New Roman"/>
                <w:sz w:val="28"/>
                <w:szCs w:val="28"/>
              </w:rPr>
              <w:t>Tiêu chuẩn, an toàn, bảo mật dữ liệu, pháp lý và kinh tế vũ trụ</w:t>
            </w:r>
          </w:p>
        </w:tc>
        <w:tc>
          <w:tcPr>
            <w:tcW w:w="1660" w:type="dxa"/>
            <w:vAlign w:val="center"/>
          </w:tcPr>
          <w:p w14:paraId="79DE1268"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Rất cần </w:t>
            </w:r>
            <w:r w:rsidRPr="00C952CE">
              <w:rPr>
                <w:rFonts w:ascii="Segoe UI Symbol" w:hAnsi="Segoe UI Symbol" w:cs="Segoe UI Symbol"/>
                <w:sz w:val="28"/>
                <w:szCs w:val="28"/>
              </w:rPr>
              <w:t>☐</w:t>
            </w:r>
            <w:r w:rsidRPr="00C952CE">
              <w:rPr>
                <w:rFonts w:cs="Times New Roman"/>
                <w:sz w:val="28"/>
                <w:szCs w:val="28"/>
              </w:rPr>
              <w:t xml:space="preserve"> Cần </w:t>
            </w:r>
          </w:p>
          <w:p w14:paraId="6FED93EA" w14:textId="5775066F" w:rsidR="00210733" w:rsidRPr="00C952CE" w:rsidRDefault="006E3BFF">
            <w:pPr>
              <w:rPr>
                <w:rFonts w:cs="Times New Roman"/>
                <w:sz w:val="28"/>
                <w:szCs w:val="28"/>
              </w:rPr>
            </w:pPr>
            <w:bookmarkStart w:id="0" w:name="_GoBack"/>
            <w:bookmarkEnd w:id="0"/>
            <w:r w:rsidRPr="00C952CE">
              <w:rPr>
                <w:rFonts w:ascii="Segoe UI Symbol" w:hAnsi="Segoe UI Symbol" w:cs="Segoe UI Symbol"/>
                <w:sz w:val="28"/>
                <w:szCs w:val="28"/>
              </w:rPr>
              <w:t>☐</w:t>
            </w:r>
            <w:r w:rsidRPr="00C952CE">
              <w:rPr>
                <w:rFonts w:cs="Times New Roman"/>
                <w:sz w:val="28"/>
                <w:szCs w:val="28"/>
              </w:rPr>
              <w:t xml:space="preserve"> Chưa cần</w:t>
            </w:r>
          </w:p>
        </w:tc>
        <w:tc>
          <w:tcPr>
            <w:tcW w:w="2372" w:type="dxa"/>
            <w:vAlign w:val="center"/>
          </w:tcPr>
          <w:p w14:paraId="312615C6" w14:textId="77777777" w:rsid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Cơ bản </w:t>
            </w:r>
          </w:p>
          <w:p w14:paraId="262FA1D9" w14:textId="77777777" w:rsidR="00C952CE" w:rsidRDefault="006E3BFF" w:rsidP="00C952CE">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Nâng cao</w:t>
            </w:r>
          </w:p>
          <w:p w14:paraId="085064E2" w14:textId="0C60D528" w:rsidR="00210733" w:rsidRPr="00C952CE" w:rsidRDefault="006E3BFF" w:rsidP="00C952CE">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Theo dự án</w:t>
            </w:r>
          </w:p>
        </w:tc>
        <w:tc>
          <w:tcPr>
            <w:tcW w:w="2566" w:type="dxa"/>
            <w:vAlign w:val="center"/>
          </w:tcPr>
          <w:p w14:paraId="0F3AE2BC" w14:textId="77777777" w:rsidR="00210733" w:rsidRPr="00C952CE" w:rsidRDefault="006E3BFF">
            <w:pPr>
              <w:rPr>
                <w:rFonts w:cs="Times New Roman"/>
                <w:sz w:val="28"/>
                <w:szCs w:val="28"/>
              </w:rPr>
            </w:pPr>
            <w:r w:rsidRPr="00C952CE">
              <w:rPr>
                <w:rFonts w:cs="Times New Roman"/>
                <w:sz w:val="28"/>
                <w:szCs w:val="28"/>
              </w:rPr>
              <w:t>Ghi chú</w:t>
            </w:r>
          </w:p>
        </w:tc>
      </w:tr>
    </w:tbl>
    <w:p w14:paraId="15895A3C" w14:textId="77777777" w:rsidR="00210733" w:rsidRPr="00C952CE" w:rsidRDefault="00210733">
      <w:pPr>
        <w:rPr>
          <w:rFonts w:cs="Times New Roman"/>
          <w:sz w:val="28"/>
          <w:szCs w:val="28"/>
        </w:rPr>
      </w:pPr>
    </w:p>
    <w:p w14:paraId="51576FC9" w14:textId="77777777" w:rsidR="00210733" w:rsidRPr="00C952CE" w:rsidRDefault="006E3BFF">
      <w:pPr>
        <w:spacing w:before="120" w:after="60"/>
        <w:rPr>
          <w:rFonts w:cs="Times New Roman"/>
          <w:sz w:val="28"/>
          <w:szCs w:val="28"/>
        </w:rPr>
      </w:pPr>
      <w:r w:rsidRPr="00C952CE">
        <w:rPr>
          <w:rFonts w:cs="Times New Roman"/>
          <w:b/>
          <w:sz w:val="28"/>
          <w:szCs w:val="28"/>
        </w:rPr>
        <w:t>D. Nhu cầu việc làm/tuyển dụng sau tốt nghiệp</w:t>
      </w:r>
    </w:p>
    <w:tbl>
      <w:tblPr>
        <w:tblStyle w:val="TableGrid"/>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236"/>
      </w:tblGrid>
      <w:tr w:rsidR="00210733" w:rsidRPr="00C952CE" w14:paraId="73EB2DD4" w14:textId="77777777">
        <w:trPr>
          <w:tblHeader/>
          <w:jc w:val="center"/>
        </w:trPr>
        <w:tc>
          <w:tcPr>
            <w:tcW w:w="2835" w:type="dxa"/>
            <w:shd w:val="clear" w:color="auto" w:fill="D9EAF7"/>
            <w:vAlign w:val="center"/>
          </w:tcPr>
          <w:p w14:paraId="22685082" w14:textId="77777777" w:rsidR="00210733" w:rsidRPr="00C952CE" w:rsidRDefault="006E3BFF">
            <w:pPr>
              <w:jc w:val="center"/>
              <w:rPr>
                <w:rFonts w:cs="Times New Roman"/>
                <w:sz w:val="28"/>
                <w:szCs w:val="28"/>
              </w:rPr>
            </w:pPr>
            <w:r w:rsidRPr="00C952CE">
              <w:rPr>
                <w:rFonts w:cs="Times New Roman"/>
                <w:b/>
                <w:sz w:val="28"/>
                <w:szCs w:val="28"/>
              </w:rPr>
              <w:t>Nội dung</w:t>
            </w:r>
          </w:p>
        </w:tc>
        <w:tc>
          <w:tcPr>
            <w:tcW w:w="6236" w:type="dxa"/>
            <w:shd w:val="clear" w:color="auto" w:fill="D9EAF7"/>
            <w:vAlign w:val="center"/>
          </w:tcPr>
          <w:p w14:paraId="16E54094" w14:textId="77777777" w:rsidR="00210733" w:rsidRPr="00C952CE" w:rsidRDefault="006E3BFF">
            <w:pPr>
              <w:jc w:val="center"/>
              <w:rPr>
                <w:rFonts w:cs="Times New Roman"/>
                <w:sz w:val="28"/>
                <w:szCs w:val="28"/>
              </w:rPr>
            </w:pPr>
            <w:r w:rsidRPr="00C952CE">
              <w:rPr>
                <w:rFonts w:cs="Times New Roman"/>
                <w:b/>
                <w:sz w:val="28"/>
                <w:szCs w:val="28"/>
              </w:rPr>
              <w:t>Thông tin</w:t>
            </w:r>
          </w:p>
        </w:tc>
      </w:tr>
      <w:tr w:rsidR="00210733" w:rsidRPr="00C952CE" w14:paraId="43F1B39E" w14:textId="77777777">
        <w:trPr>
          <w:jc w:val="center"/>
        </w:trPr>
        <w:tc>
          <w:tcPr>
            <w:tcW w:w="2835" w:type="dxa"/>
            <w:vAlign w:val="center"/>
          </w:tcPr>
          <w:p w14:paraId="204A0379" w14:textId="77777777" w:rsidR="00210733" w:rsidRPr="00C952CE" w:rsidRDefault="006E3BFF">
            <w:pPr>
              <w:rPr>
                <w:rFonts w:cs="Times New Roman"/>
                <w:sz w:val="28"/>
                <w:szCs w:val="28"/>
              </w:rPr>
            </w:pPr>
            <w:r w:rsidRPr="00C952CE">
              <w:rPr>
                <w:rFonts w:cs="Times New Roman"/>
                <w:sz w:val="28"/>
                <w:szCs w:val="28"/>
              </w:rPr>
              <w:t>Nhu cầu tuyển dụng/tiếp nhận thực tập sinh</w:t>
            </w:r>
          </w:p>
        </w:tc>
        <w:tc>
          <w:tcPr>
            <w:tcW w:w="6236" w:type="dxa"/>
            <w:vAlign w:val="center"/>
          </w:tcPr>
          <w:p w14:paraId="5273EA55" w14:textId="77777777"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Không có </w:t>
            </w:r>
            <w:r w:rsidRPr="00C952CE">
              <w:rPr>
                <w:rFonts w:ascii="Segoe UI Symbol" w:hAnsi="Segoe UI Symbol" w:cs="Segoe UI Symbol"/>
                <w:sz w:val="28"/>
                <w:szCs w:val="28"/>
              </w:rPr>
              <w:t>☐</w:t>
            </w:r>
            <w:r w:rsidRPr="00C952CE">
              <w:rPr>
                <w:rFonts w:cs="Times New Roman"/>
                <w:sz w:val="28"/>
                <w:szCs w:val="28"/>
              </w:rPr>
              <w:t xml:space="preserve"> Có thể có </w:t>
            </w:r>
            <w:r w:rsidRPr="00C952CE">
              <w:rPr>
                <w:rFonts w:ascii="Segoe UI Symbol" w:hAnsi="Segoe UI Symbol" w:cs="Segoe UI Symbol"/>
                <w:sz w:val="28"/>
                <w:szCs w:val="28"/>
              </w:rPr>
              <w:t>☐</w:t>
            </w:r>
            <w:r w:rsidRPr="00C952CE">
              <w:rPr>
                <w:rFonts w:cs="Times New Roman"/>
                <w:sz w:val="28"/>
                <w:szCs w:val="28"/>
              </w:rPr>
              <w:t xml:space="preserve"> Có nhu cầu rõ; số lượng/năm: ...</w:t>
            </w:r>
          </w:p>
        </w:tc>
      </w:tr>
      <w:tr w:rsidR="00210733" w:rsidRPr="00C952CE" w14:paraId="08E16FFE" w14:textId="77777777">
        <w:trPr>
          <w:jc w:val="center"/>
        </w:trPr>
        <w:tc>
          <w:tcPr>
            <w:tcW w:w="2835" w:type="dxa"/>
            <w:vAlign w:val="center"/>
          </w:tcPr>
          <w:p w14:paraId="2A848E17" w14:textId="77777777" w:rsidR="00210733" w:rsidRPr="00C952CE" w:rsidRDefault="006E3BFF">
            <w:pPr>
              <w:rPr>
                <w:rFonts w:cs="Times New Roman"/>
                <w:sz w:val="28"/>
                <w:szCs w:val="28"/>
              </w:rPr>
            </w:pPr>
            <w:r w:rsidRPr="00C952CE">
              <w:rPr>
                <w:rFonts w:cs="Times New Roman"/>
                <w:sz w:val="28"/>
                <w:szCs w:val="28"/>
              </w:rPr>
              <w:t>Vị trí cần tuyển/định hướng nghề nghiệp</w:t>
            </w:r>
          </w:p>
        </w:tc>
        <w:tc>
          <w:tcPr>
            <w:tcW w:w="6236" w:type="dxa"/>
            <w:vAlign w:val="center"/>
          </w:tcPr>
          <w:p w14:paraId="3A4BCC17" w14:textId="77777777"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Kỹ sư vệ tinh </w:t>
            </w:r>
            <w:r w:rsidRPr="00C952CE">
              <w:rPr>
                <w:rFonts w:ascii="Segoe UI Symbol" w:hAnsi="Segoe UI Symbol" w:cs="Segoe UI Symbol"/>
                <w:sz w:val="28"/>
                <w:szCs w:val="28"/>
              </w:rPr>
              <w:t>☐</w:t>
            </w:r>
            <w:r w:rsidRPr="00C952CE">
              <w:rPr>
                <w:rFonts w:cs="Times New Roman"/>
                <w:sz w:val="28"/>
                <w:szCs w:val="28"/>
              </w:rPr>
              <w:t xml:space="preserve"> AIT </w:t>
            </w:r>
            <w:r w:rsidRPr="00C952CE">
              <w:rPr>
                <w:rFonts w:ascii="Segoe UI Symbol" w:hAnsi="Segoe UI Symbol" w:cs="Segoe UI Symbol"/>
                <w:sz w:val="28"/>
                <w:szCs w:val="28"/>
              </w:rPr>
              <w:t>☐</w:t>
            </w:r>
            <w:r w:rsidRPr="00C952CE">
              <w:rPr>
                <w:rFonts w:cs="Times New Roman"/>
                <w:sz w:val="28"/>
                <w:szCs w:val="28"/>
              </w:rPr>
              <w:t xml:space="preserve"> Trạm mặt đất </w:t>
            </w:r>
            <w:r w:rsidRPr="00C952CE">
              <w:rPr>
                <w:rFonts w:ascii="Segoe UI Symbol" w:hAnsi="Segoe UI Symbol" w:cs="Segoe UI Symbol"/>
                <w:sz w:val="28"/>
                <w:szCs w:val="28"/>
              </w:rPr>
              <w:t>☐</w:t>
            </w:r>
            <w:r w:rsidRPr="00C952CE">
              <w:rPr>
                <w:rFonts w:cs="Times New Roman"/>
                <w:sz w:val="28"/>
                <w:szCs w:val="28"/>
              </w:rPr>
              <w:t xml:space="preserve"> Xử lý dữ liệu </w:t>
            </w:r>
            <w:r w:rsidRPr="00C952CE">
              <w:rPr>
                <w:rFonts w:ascii="Segoe UI Symbol" w:hAnsi="Segoe UI Symbol" w:cs="Segoe UI Symbol"/>
                <w:sz w:val="28"/>
                <w:szCs w:val="28"/>
              </w:rPr>
              <w:t>☐</w:t>
            </w:r>
            <w:r w:rsidRPr="00C952CE">
              <w:rPr>
                <w:rFonts w:cs="Times New Roman"/>
                <w:sz w:val="28"/>
                <w:szCs w:val="28"/>
              </w:rPr>
              <w:t xml:space="preserve"> AI/GIS </w:t>
            </w:r>
            <w:r w:rsidRPr="00C952CE">
              <w:rPr>
                <w:rFonts w:ascii="Segoe UI Symbol" w:hAnsi="Segoe UI Symbol" w:cs="Segoe UI Symbol"/>
                <w:sz w:val="28"/>
                <w:szCs w:val="28"/>
              </w:rPr>
              <w:t>☐</w:t>
            </w:r>
            <w:r w:rsidRPr="00C952CE">
              <w:rPr>
                <w:rFonts w:cs="Times New Roman"/>
                <w:sz w:val="28"/>
                <w:szCs w:val="28"/>
              </w:rPr>
              <w:t xml:space="preserve"> Phần mềm nhiệm vụ </w:t>
            </w:r>
            <w:r w:rsidRPr="00C952CE">
              <w:rPr>
                <w:rFonts w:ascii="Segoe UI Symbol" w:hAnsi="Segoe UI Symbol" w:cs="Segoe UI Symbol"/>
                <w:sz w:val="28"/>
                <w:szCs w:val="28"/>
              </w:rPr>
              <w:t>☐</w:t>
            </w:r>
            <w:r w:rsidRPr="00C952CE">
              <w:rPr>
                <w:rFonts w:cs="Times New Roman"/>
                <w:sz w:val="28"/>
                <w:szCs w:val="28"/>
              </w:rPr>
              <w:t xml:space="preserve"> Quản lý dự án </w:t>
            </w:r>
            <w:r w:rsidRPr="00C952CE">
              <w:rPr>
                <w:rFonts w:ascii="Segoe UI Symbol" w:hAnsi="Segoe UI Symbol" w:cs="Segoe UI Symbol"/>
                <w:sz w:val="28"/>
                <w:szCs w:val="28"/>
              </w:rPr>
              <w:t>☐</w:t>
            </w:r>
            <w:r w:rsidRPr="00C952CE">
              <w:rPr>
                <w:rFonts w:cs="Times New Roman"/>
                <w:sz w:val="28"/>
                <w:szCs w:val="28"/>
              </w:rPr>
              <w:t xml:space="preserve"> Khác</w:t>
            </w:r>
          </w:p>
        </w:tc>
      </w:tr>
      <w:tr w:rsidR="00210733" w:rsidRPr="00C952CE" w14:paraId="2C31E9AA" w14:textId="77777777">
        <w:trPr>
          <w:jc w:val="center"/>
        </w:trPr>
        <w:tc>
          <w:tcPr>
            <w:tcW w:w="2835" w:type="dxa"/>
            <w:vAlign w:val="center"/>
          </w:tcPr>
          <w:p w14:paraId="4B920A63" w14:textId="77777777" w:rsidR="00210733" w:rsidRPr="00C952CE" w:rsidRDefault="006E3BFF">
            <w:pPr>
              <w:rPr>
                <w:rFonts w:cs="Times New Roman"/>
                <w:sz w:val="28"/>
                <w:szCs w:val="28"/>
              </w:rPr>
            </w:pPr>
            <w:r w:rsidRPr="00C952CE">
              <w:rPr>
                <w:rFonts w:cs="Times New Roman"/>
                <w:sz w:val="28"/>
                <w:szCs w:val="28"/>
              </w:rPr>
              <w:t>Điều kiện để sinh viên/học viên làm việc được ngay</w:t>
            </w:r>
          </w:p>
        </w:tc>
        <w:tc>
          <w:tcPr>
            <w:tcW w:w="6236" w:type="dxa"/>
            <w:vAlign w:val="center"/>
          </w:tcPr>
          <w:p w14:paraId="3CA54AC3" w14:textId="77777777" w:rsidR="00210733" w:rsidRPr="00C952CE" w:rsidRDefault="006E3BFF">
            <w:pPr>
              <w:rPr>
                <w:rFonts w:cs="Times New Roman"/>
                <w:sz w:val="28"/>
                <w:szCs w:val="28"/>
              </w:rPr>
            </w:pPr>
            <w:r w:rsidRPr="00C952CE">
              <w:rPr>
                <w:rFonts w:ascii="Segoe UI Symbol" w:hAnsi="Segoe UI Symbol" w:cs="Segoe UI Symbol"/>
                <w:sz w:val="28"/>
                <w:szCs w:val="28"/>
              </w:rPr>
              <w:t>☐</w:t>
            </w:r>
            <w:r w:rsidRPr="00C952CE">
              <w:rPr>
                <w:rFonts w:cs="Times New Roman"/>
                <w:sz w:val="28"/>
                <w:szCs w:val="28"/>
              </w:rPr>
              <w:t xml:space="preserve"> Dự án thực tế </w:t>
            </w:r>
            <w:r w:rsidRPr="00C952CE">
              <w:rPr>
                <w:rFonts w:ascii="Segoe UI Symbol" w:hAnsi="Segoe UI Symbol" w:cs="Segoe UI Symbol"/>
                <w:sz w:val="28"/>
                <w:szCs w:val="28"/>
              </w:rPr>
              <w:t>☐</w:t>
            </w:r>
            <w:r w:rsidRPr="00C952CE">
              <w:rPr>
                <w:rFonts w:cs="Times New Roman"/>
                <w:sz w:val="28"/>
                <w:szCs w:val="28"/>
              </w:rPr>
              <w:t xml:space="preserve"> Thực tập dài hạn </w:t>
            </w:r>
            <w:r w:rsidRPr="00C952CE">
              <w:rPr>
                <w:rFonts w:ascii="Segoe UI Symbol" w:hAnsi="Segoe UI Symbol" w:cs="Segoe UI Symbol"/>
                <w:sz w:val="28"/>
                <w:szCs w:val="28"/>
              </w:rPr>
              <w:t>☐</w:t>
            </w:r>
            <w:r w:rsidRPr="00C952CE">
              <w:rPr>
                <w:rFonts w:cs="Times New Roman"/>
                <w:sz w:val="28"/>
                <w:szCs w:val="28"/>
              </w:rPr>
              <w:t xml:space="preserve"> Mentor kỹ thuật </w:t>
            </w:r>
            <w:r w:rsidRPr="00C952CE">
              <w:rPr>
                <w:rFonts w:ascii="Segoe UI Symbol" w:hAnsi="Segoe UI Symbol" w:cs="Segoe UI Symbol"/>
                <w:sz w:val="28"/>
                <w:szCs w:val="28"/>
              </w:rPr>
              <w:t>☐</w:t>
            </w:r>
            <w:r w:rsidRPr="00C952CE">
              <w:rPr>
                <w:rFonts w:cs="Times New Roman"/>
                <w:sz w:val="28"/>
                <w:szCs w:val="28"/>
              </w:rPr>
              <w:t xml:space="preserve"> Hạ tầng thực hành </w:t>
            </w:r>
            <w:r w:rsidRPr="00C952CE">
              <w:rPr>
                <w:rFonts w:ascii="Segoe UI Symbol" w:hAnsi="Segoe UI Symbol" w:cs="Segoe UI Symbol"/>
                <w:sz w:val="28"/>
                <w:szCs w:val="28"/>
              </w:rPr>
              <w:t>☐</w:t>
            </w:r>
            <w:r w:rsidRPr="00C952CE">
              <w:rPr>
                <w:rFonts w:cs="Times New Roman"/>
                <w:sz w:val="28"/>
                <w:szCs w:val="28"/>
              </w:rPr>
              <w:t xml:space="preserve"> Dữ liệu mẫu </w:t>
            </w:r>
            <w:r w:rsidRPr="00C952CE">
              <w:rPr>
                <w:rFonts w:ascii="Segoe UI Symbol" w:hAnsi="Segoe UI Symbol" w:cs="Segoe UI Symbol"/>
                <w:sz w:val="28"/>
                <w:szCs w:val="28"/>
              </w:rPr>
              <w:t>☐</w:t>
            </w:r>
            <w:r w:rsidRPr="00C952CE">
              <w:rPr>
                <w:rFonts w:cs="Times New Roman"/>
                <w:sz w:val="28"/>
                <w:szCs w:val="28"/>
              </w:rPr>
              <w:t xml:space="preserve"> Chứng chỉ/tiêu chuẩn</w:t>
            </w:r>
          </w:p>
        </w:tc>
      </w:tr>
      <w:tr w:rsidR="00210733" w:rsidRPr="00C952CE" w14:paraId="28E6E532" w14:textId="77777777">
        <w:trPr>
          <w:jc w:val="center"/>
        </w:trPr>
        <w:tc>
          <w:tcPr>
            <w:tcW w:w="2835" w:type="dxa"/>
            <w:vAlign w:val="center"/>
          </w:tcPr>
          <w:p w14:paraId="11DDFBE6" w14:textId="77777777" w:rsidR="00210733" w:rsidRPr="00C952CE" w:rsidRDefault="006E3BFF">
            <w:pPr>
              <w:rPr>
                <w:rFonts w:cs="Times New Roman"/>
                <w:sz w:val="28"/>
                <w:szCs w:val="28"/>
              </w:rPr>
            </w:pPr>
            <w:r w:rsidRPr="00C952CE">
              <w:rPr>
                <w:rFonts w:cs="Times New Roman"/>
                <w:sz w:val="28"/>
                <w:szCs w:val="28"/>
              </w:rPr>
              <w:t>Đề xuất cơ chế phối hợp</w:t>
            </w:r>
          </w:p>
        </w:tc>
        <w:tc>
          <w:tcPr>
            <w:tcW w:w="6236" w:type="dxa"/>
            <w:vAlign w:val="center"/>
          </w:tcPr>
          <w:p w14:paraId="0C155191" w14:textId="77777777" w:rsidR="00210733" w:rsidRPr="00C952CE" w:rsidRDefault="00210733">
            <w:pPr>
              <w:rPr>
                <w:rFonts w:cs="Times New Roman"/>
                <w:sz w:val="28"/>
                <w:szCs w:val="28"/>
              </w:rPr>
            </w:pPr>
          </w:p>
        </w:tc>
      </w:tr>
    </w:tbl>
    <w:p w14:paraId="3CF36783" w14:textId="77777777" w:rsidR="00210733" w:rsidRPr="00C952CE" w:rsidRDefault="00210733">
      <w:pPr>
        <w:rPr>
          <w:rFonts w:cs="Times New Roman"/>
          <w:sz w:val="28"/>
          <w:szCs w:val="28"/>
        </w:rPr>
      </w:pPr>
    </w:p>
    <w:sectPr w:rsidR="00210733" w:rsidRPr="00C952CE" w:rsidSect="00C952CE">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10733"/>
    <w:rsid w:val="0029639D"/>
    <w:rsid w:val="00326F90"/>
    <w:rsid w:val="006E3BFF"/>
    <w:rsid w:val="00AA1D8D"/>
    <w:rsid w:val="00B47730"/>
    <w:rsid w:val="00C952CE"/>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FCF689"/>
  <w14:defaultImageDpi w14:val="300"/>
  <w15:docId w15:val="{3A3D52CD-F115-4670-9750-EC24733A1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rPr>
      <w:rFonts w:ascii="Times New Roman" w:eastAsia="Times New Roman" w:hAnsi="Times New Roman"/>
      <w:sz w:val="24"/>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2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2C252-4734-44A8-8FB6-56421931A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Nguyen Minh Chau</cp:lastModifiedBy>
  <cp:revision>3</cp:revision>
  <dcterms:created xsi:type="dcterms:W3CDTF">2013-12-23T23:15:00Z</dcterms:created>
  <dcterms:modified xsi:type="dcterms:W3CDTF">2026-06-03T03:45:00Z</dcterms:modified>
  <cp:category/>
</cp:coreProperties>
</file>