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C09D" w14:textId="77777777" w:rsidR="00495D0D" w:rsidRPr="0069352F" w:rsidRDefault="00AF3999">
      <w:pPr>
        <w:jc w:val="center"/>
        <w:rPr>
          <w:rFonts w:cs="Times New Roman"/>
          <w:sz w:val="28"/>
          <w:szCs w:val="28"/>
        </w:rPr>
      </w:pPr>
      <w:r w:rsidRPr="0069352F">
        <w:rPr>
          <w:rFonts w:cs="Times New Roman"/>
          <w:b/>
          <w:sz w:val="28"/>
          <w:szCs w:val="28"/>
        </w:rPr>
        <w:t>MẪU 05 - PHIẾU CUNG CẤP THÔNG TIN DOANH NGHIỆP VŨ TRỤ TRỰC TIẾP</w:t>
      </w:r>
    </w:p>
    <w:p w14:paraId="65C018A2" w14:textId="77777777" w:rsidR="00495D0D" w:rsidRPr="0069352F" w:rsidRDefault="00AF3999">
      <w:pPr>
        <w:jc w:val="center"/>
        <w:rPr>
          <w:rFonts w:cs="Times New Roman"/>
          <w:sz w:val="28"/>
          <w:szCs w:val="28"/>
        </w:rPr>
      </w:pPr>
      <w:proofErr w:type="spellStart"/>
      <w:r w:rsidRPr="0069352F">
        <w:rPr>
          <w:rFonts w:cs="Times New Roman"/>
          <w:i/>
          <w:sz w:val="28"/>
          <w:szCs w:val="28"/>
        </w:rPr>
        <w:t>Dành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cho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doanh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nghiệp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hoạt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động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trực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tiếp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trong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lĩnh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vực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vệ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tinh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i/>
          <w:sz w:val="28"/>
          <w:szCs w:val="28"/>
        </w:rPr>
        <w:t>dữ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liệu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không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gian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i/>
          <w:sz w:val="28"/>
          <w:szCs w:val="28"/>
        </w:rPr>
        <w:t>trạm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mặt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đất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i/>
          <w:sz w:val="28"/>
          <w:szCs w:val="28"/>
        </w:rPr>
        <w:t>phần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mềm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nhiệm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vụ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, AI </w:t>
      </w:r>
      <w:proofErr w:type="spellStart"/>
      <w:r w:rsidRPr="0069352F">
        <w:rPr>
          <w:rFonts w:cs="Times New Roman"/>
          <w:i/>
          <w:sz w:val="28"/>
          <w:szCs w:val="28"/>
        </w:rPr>
        <w:t>địa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không</w:t>
      </w:r>
      <w:proofErr w:type="spellEnd"/>
      <w:r w:rsidRPr="0069352F">
        <w:rPr>
          <w:rFonts w:cs="Times New Roman"/>
          <w:i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i/>
          <w:sz w:val="28"/>
          <w:szCs w:val="28"/>
        </w:rPr>
        <w:t>gian</w:t>
      </w:r>
      <w:proofErr w:type="spellEnd"/>
    </w:p>
    <w:p w14:paraId="157DDCC7" w14:textId="44D90EEC" w:rsidR="00495D0D" w:rsidRPr="0069352F" w:rsidRDefault="00AF3999">
      <w:pPr>
        <w:spacing w:after="120"/>
        <w:jc w:val="both"/>
        <w:rPr>
          <w:rFonts w:cs="Times New Roman"/>
          <w:sz w:val="28"/>
          <w:szCs w:val="28"/>
        </w:rPr>
      </w:pPr>
      <w:proofErr w:type="spellStart"/>
      <w:r w:rsidRPr="0069352F">
        <w:rPr>
          <w:rFonts w:cs="Times New Roman"/>
          <w:sz w:val="28"/>
          <w:szCs w:val="28"/>
        </w:rPr>
        <w:t>Mục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đích</w:t>
      </w:r>
      <w:proofErr w:type="spellEnd"/>
      <w:r w:rsidRPr="0069352F">
        <w:rPr>
          <w:rFonts w:cs="Times New Roman"/>
          <w:sz w:val="28"/>
          <w:szCs w:val="28"/>
        </w:rPr>
        <w:t xml:space="preserve">: </w:t>
      </w:r>
      <w:proofErr w:type="spellStart"/>
      <w:r w:rsidRPr="0069352F">
        <w:rPr>
          <w:rFonts w:cs="Times New Roman"/>
          <w:sz w:val="28"/>
          <w:szCs w:val="28"/>
        </w:rPr>
        <w:t>xác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định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định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hướng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dòng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sản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phẩm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vũ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trụ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của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doanh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nghiệp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nhu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cầu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sử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dụng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hạ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tầng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chung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quốc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gia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và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khả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năng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tham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gia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các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nhiệm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vụ</w:t>
      </w:r>
      <w:proofErr w:type="spellEnd"/>
      <w:r w:rsidRPr="0069352F">
        <w:rPr>
          <w:rFonts w:cs="Times New Roman"/>
          <w:sz w:val="28"/>
          <w:szCs w:val="28"/>
        </w:rPr>
        <w:t>/</w:t>
      </w:r>
      <w:proofErr w:type="spellStart"/>
      <w:r w:rsidRPr="0069352F">
        <w:rPr>
          <w:rFonts w:cs="Times New Roman"/>
          <w:sz w:val="28"/>
          <w:szCs w:val="28"/>
        </w:rPr>
        <w:t>đặt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hàng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của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Nhà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nước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theo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năng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lực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thực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tế</w:t>
      </w:r>
      <w:proofErr w:type="spellEnd"/>
      <w:r w:rsidRPr="0069352F">
        <w:rPr>
          <w:rFonts w:cs="Times New Roman"/>
          <w:sz w:val="28"/>
          <w:szCs w:val="28"/>
        </w:rPr>
        <w:t xml:space="preserve">. </w:t>
      </w:r>
    </w:p>
    <w:p w14:paraId="188B78E4" w14:textId="77777777" w:rsidR="00495D0D" w:rsidRPr="0069352F" w:rsidRDefault="00AF3999">
      <w:pPr>
        <w:spacing w:before="120" w:after="60"/>
        <w:rPr>
          <w:rFonts w:cs="Times New Roman"/>
          <w:sz w:val="28"/>
          <w:szCs w:val="28"/>
        </w:rPr>
      </w:pPr>
      <w:r w:rsidRPr="0069352F">
        <w:rPr>
          <w:rFonts w:cs="Times New Roman"/>
          <w:b/>
          <w:sz w:val="28"/>
          <w:szCs w:val="28"/>
        </w:rPr>
        <w:t xml:space="preserve">A. Thông tin </w:t>
      </w:r>
      <w:proofErr w:type="spellStart"/>
      <w:r w:rsidRPr="0069352F">
        <w:rPr>
          <w:rFonts w:cs="Times New Roman"/>
          <w:b/>
          <w:sz w:val="28"/>
          <w:szCs w:val="28"/>
        </w:rPr>
        <w:t>doanh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nghiệp</w:t>
      </w:r>
      <w:proofErr w:type="spellEnd"/>
    </w:p>
    <w:tbl>
      <w:tblPr>
        <w:tblStyle w:val="TableGrid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6808"/>
      </w:tblGrid>
      <w:tr w:rsidR="00495D0D" w:rsidRPr="0069352F" w14:paraId="7C791FB5" w14:textId="77777777" w:rsidTr="0069352F">
        <w:trPr>
          <w:tblHeader/>
          <w:jc w:val="center"/>
        </w:trPr>
        <w:tc>
          <w:tcPr>
            <w:tcW w:w="1563" w:type="pct"/>
            <w:shd w:val="clear" w:color="auto" w:fill="D9EAF7"/>
            <w:vAlign w:val="center"/>
          </w:tcPr>
          <w:p w14:paraId="39A977F4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3437" w:type="pct"/>
            <w:shd w:val="clear" w:color="auto" w:fill="D9EAF7"/>
            <w:vAlign w:val="center"/>
          </w:tcPr>
          <w:p w14:paraId="356B9D2A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b/>
                <w:sz w:val="28"/>
                <w:szCs w:val="28"/>
              </w:rPr>
              <w:t>Thông tin</w:t>
            </w:r>
          </w:p>
        </w:tc>
      </w:tr>
      <w:tr w:rsidR="00495D0D" w:rsidRPr="0069352F" w14:paraId="21F342E7" w14:textId="77777777" w:rsidTr="0069352F">
        <w:trPr>
          <w:jc w:val="center"/>
        </w:trPr>
        <w:tc>
          <w:tcPr>
            <w:tcW w:w="1563" w:type="pct"/>
            <w:vAlign w:val="center"/>
          </w:tcPr>
          <w:p w14:paraId="4DC25F9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Tên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3437" w:type="pct"/>
            <w:vAlign w:val="center"/>
          </w:tcPr>
          <w:p w14:paraId="34D9C8A5" w14:textId="77777777" w:rsidR="00495D0D" w:rsidRPr="0069352F" w:rsidRDefault="00495D0D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95D0D" w:rsidRPr="0069352F" w14:paraId="65CB69C4" w14:textId="77777777" w:rsidTr="0069352F">
        <w:trPr>
          <w:jc w:val="center"/>
        </w:trPr>
        <w:tc>
          <w:tcPr>
            <w:tcW w:w="1563" w:type="pct"/>
            <w:vAlign w:val="center"/>
          </w:tcPr>
          <w:p w14:paraId="0C5A4D0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Lĩnh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vũ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tiếp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tham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</w:t>
            </w:r>
            <w:proofErr w:type="spellEnd"/>
          </w:p>
        </w:tc>
        <w:tc>
          <w:tcPr>
            <w:tcW w:w="3437" w:type="pct"/>
            <w:vAlign w:val="center"/>
          </w:tcPr>
          <w:p w14:paraId="7F4A708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nhỏ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Payload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Trạm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/AI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AIT/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</w:tr>
      <w:tr w:rsidR="00495D0D" w:rsidRPr="0069352F" w14:paraId="27081758" w14:textId="77777777" w:rsidTr="0069352F">
        <w:trPr>
          <w:jc w:val="center"/>
        </w:trPr>
        <w:tc>
          <w:tcPr>
            <w:tcW w:w="1563" w:type="pct"/>
            <w:vAlign w:val="center"/>
          </w:tcPr>
          <w:p w14:paraId="47A5811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3437" w:type="pct"/>
            <w:vAlign w:val="center"/>
          </w:tcPr>
          <w:p w14:paraId="3356E125" w14:textId="77777777" w:rsidR="00495D0D" w:rsidRPr="0069352F" w:rsidRDefault="00495D0D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95D0D" w:rsidRPr="0069352F" w14:paraId="33F0697A" w14:textId="77777777" w:rsidTr="0069352F">
        <w:trPr>
          <w:jc w:val="center"/>
        </w:trPr>
        <w:tc>
          <w:tcPr>
            <w:tcW w:w="1563" w:type="pct"/>
            <w:vAlign w:val="center"/>
          </w:tcPr>
          <w:p w14:paraId="7C7448B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Đối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chính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3437" w:type="pct"/>
            <w:vAlign w:val="center"/>
          </w:tcPr>
          <w:p w14:paraId="14163B5F" w14:textId="77777777" w:rsidR="00495D0D" w:rsidRPr="0069352F" w:rsidRDefault="00495D0D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290B4F7A" w14:textId="77777777" w:rsidR="00495D0D" w:rsidRPr="0069352F" w:rsidRDefault="00495D0D">
      <w:pPr>
        <w:rPr>
          <w:rFonts w:cs="Times New Roman"/>
          <w:sz w:val="28"/>
          <w:szCs w:val="28"/>
        </w:rPr>
      </w:pPr>
    </w:p>
    <w:p w14:paraId="31F4D336" w14:textId="6C872D2D" w:rsidR="00495D0D" w:rsidRPr="00DE247E" w:rsidRDefault="00AF3999">
      <w:pPr>
        <w:spacing w:before="120" w:after="60"/>
        <w:rPr>
          <w:rFonts w:cs="Times New Roman"/>
          <w:sz w:val="28"/>
          <w:szCs w:val="28"/>
          <w:lang w:val="vi-VN"/>
        </w:rPr>
      </w:pPr>
      <w:r w:rsidRPr="0069352F">
        <w:rPr>
          <w:rFonts w:cs="Times New Roman"/>
          <w:b/>
          <w:sz w:val="28"/>
          <w:szCs w:val="28"/>
        </w:rPr>
        <w:t xml:space="preserve">B. Định </w:t>
      </w:r>
      <w:proofErr w:type="spellStart"/>
      <w:r w:rsidRPr="0069352F">
        <w:rPr>
          <w:rFonts w:cs="Times New Roman"/>
          <w:b/>
          <w:sz w:val="28"/>
          <w:szCs w:val="28"/>
        </w:rPr>
        <w:t>hướng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dòng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vệ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tinh</w:t>
      </w:r>
      <w:proofErr w:type="spellEnd"/>
      <w:r w:rsidR="00DE247E">
        <w:rPr>
          <w:rFonts w:cs="Times New Roman"/>
          <w:b/>
          <w:sz w:val="28"/>
          <w:szCs w:val="28"/>
          <w:lang w:val="vi-VN"/>
        </w:rPr>
        <w:t xml:space="preserve"> sẽ tham gia</w:t>
      </w:r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9"/>
        <w:gridCol w:w="2327"/>
        <w:gridCol w:w="2248"/>
        <w:gridCol w:w="1855"/>
        <w:gridCol w:w="1865"/>
      </w:tblGrid>
      <w:tr w:rsidR="00495D0D" w:rsidRPr="0069352F" w14:paraId="40AB7904" w14:textId="77777777" w:rsidTr="0069352F">
        <w:trPr>
          <w:tblHeader/>
          <w:jc w:val="center"/>
        </w:trPr>
        <w:tc>
          <w:tcPr>
            <w:tcW w:w="1609" w:type="dxa"/>
            <w:shd w:val="clear" w:color="auto" w:fill="D9EAF7"/>
            <w:vAlign w:val="center"/>
          </w:tcPr>
          <w:p w14:paraId="18579AEE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Lớp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khối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2327" w:type="dxa"/>
            <w:shd w:val="clear" w:color="auto" w:fill="D9EAF7"/>
            <w:vAlign w:val="center"/>
          </w:tcPr>
          <w:p w14:paraId="73DF6DE8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độ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định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hướng</w:t>
            </w:r>
            <w:proofErr w:type="spellEnd"/>
          </w:p>
        </w:tc>
        <w:tc>
          <w:tcPr>
            <w:tcW w:w="2248" w:type="dxa"/>
            <w:shd w:val="clear" w:color="auto" w:fill="D9EAF7"/>
            <w:vAlign w:val="center"/>
          </w:tcPr>
          <w:p w14:paraId="5D884821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Dòng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nhiệm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855" w:type="dxa"/>
            <w:shd w:val="clear" w:color="auto" w:fill="D9EAF7"/>
            <w:vAlign w:val="center"/>
          </w:tcPr>
          <w:p w14:paraId="5043F4BA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Giai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đoạn</w:t>
            </w:r>
            <w:proofErr w:type="spellEnd"/>
          </w:p>
        </w:tc>
        <w:tc>
          <w:tcPr>
            <w:tcW w:w="1865" w:type="dxa"/>
            <w:shd w:val="clear" w:color="auto" w:fill="D9EAF7"/>
            <w:vAlign w:val="center"/>
          </w:tcPr>
          <w:p w14:paraId="5A105C22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2A8E84C7" w14:textId="77777777" w:rsidTr="0069352F">
        <w:trPr>
          <w:jc w:val="center"/>
        </w:trPr>
        <w:tc>
          <w:tcPr>
            <w:tcW w:w="1609" w:type="dxa"/>
            <w:vAlign w:val="center"/>
          </w:tcPr>
          <w:p w14:paraId="0D4E612D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</w:t>
            </w:r>
          </w:p>
        </w:tc>
        <w:tc>
          <w:tcPr>
            <w:tcW w:w="2327" w:type="dxa"/>
            <w:vAlign w:val="center"/>
          </w:tcPr>
          <w:p w14:paraId="12F2C33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Muốn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tham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637832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hoạch</w:t>
            </w:r>
            <w:proofErr w:type="spellEnd"/>
          </w:p>
        </w:tc>
        <w:tc>
          <w:tcPr>
            <w:tcW w:w="2248" w:type="dxa"/>
            <w:vAlign w:val="center"/>
          </w:tcPr>
          <w:p w14:paraId="1AAF19CE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Quang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A7DB4E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Radar </w:t>
            </w:r>
          </w:p>
          <w:p w14:paraId="5390C25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IoT/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viễn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Payload/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37BD8E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13CB4D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1855" w:type="dxa"/>
            <w:vAlign w:val="center"/>
          </w:tcPr>
          <w:p w14:paraId="40F35CE0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1865" w:type="dxa"/>
            <w:vAlign w:val="center"/>
          </w:tcPr>
          <w:p w14:paraId="533EC81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Nhu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hỗ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</w:tr>
      <w:tr w:rsidR="00495D0D" w:rsidRPr="0069352F" w14:paraId="1EC59DCD" w14:textId="77777777" w:rsidTr="0069352F">
        <w:trPr>
          <w:jc w:val="center"/>
        </w:trPr>
        <w:tc>
          <w:tcPr>
            <w:tcW w:w="1609" w:type="dxa"/>
            <w:vAlign w:val="center"/>
          </w:tcPr>
          <w:p w14:paraId="3888942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>50-180 kg</w:t>
            </w:r>
          </w:p>
        </w:tc>
        <w:tc>
          <w:tcPr>
            <w:tcW w:w="2327" w:type="dxa"/>
            <w:vAlign w:val="center"/>
          </w:tcPr>
          <w:p w14:paraId="6AA81EB7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Muốn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tham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EAF3310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hoạch</w:t>
            </w:r>
            <w:proofErr w:type="spellEnd"/>
          </w:p>
        </w:tc>
        <w:tc>
          <w:tcPr>
            <w:tcW w:w="2248" w:type="dxa"/>
            <w:vAlign w:val="center"/>
          </w:tcPr>
          <w:p w14:paraId="3246CBD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Quang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1061D6A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Radar </w:t>
            </w:r>
          </w:p>
          <w:p w14:paraId="42A35B7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IoT/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viễn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Payload/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FF832DB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FC3BA80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1855" w:type="dxa"/>
            <w:vAlign w:val="center"/>
          </w:tcPr>
          <w:p w14:paraId="52D68A2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1865" w:type="dxa"/>
            <w:vAlign w:val="center"/>
          </w:tcPr>
          <w:p w14:paraId="0B7EE93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Nhu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hỗ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</w:tr>
      <w:tr w:rsidR="00495D0D" w:rsidRPr="0069352F" w14:paraId="0AF8925B" w14:textId="77777777" w:rsidTr="0069352F">
        <w:trPr>
          <w:jc w:val="center"/>
        </w:trPr>
        <w:tc>
          <w:tcPr>
            <w:tcW w:w="1609" w:type="dxa"/>
            <w:vAlign w:val="center"/>
          </w:tcPr>
          <w:p w14:paraId="1E438B81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>180-600 kg</w:t>
            </w:r>
          </w:p>
        </w:tc>
        <w:tc>
          <w:tcPr>
            <w:tcW w:w="2327" w:type="dxa"/>
            <w:vAlign w:val="center"/>
          </w:tcPr>
          <w:p w14:paraId="204B990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Muốn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tham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F3A47C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hoạch</w:t>
            </w:r>
            <w:proofErr w:type="spellEnd"/>
          </w:p>
        </w:tc>
        <w:tc>
          <w:tcPr>
            <w:tcW w:w="2248" w:type="dxa"/>
            <w:vAlign w:val="center"/>
          </w:tcPr>
          <w:p w14:paraId="49DFA961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Quang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471C827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Radar </w:t>
            </w:r>
          </w:p>
          <w:p w14:paraId="3C1858C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IoT/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viễn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Payload/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D13D27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C7E1431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1855" w:type="dxa"/>
            <w:vAlign w:val="center"/>
          </w:tcPr>
          <w:p w14:paraId="1BD98A6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1865" w:type="dxa"/>
            <w:vAlign w:val="center"/>
          </w:tcPr>
          <w:p w14:paraId="039F226E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Nhu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hỗ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</w:tr>
      <w:tr w:rsidR="00495D0D" w:rsidRPr="0069352F" w14:paraId="2863B284" w14:textId="77777777" w:rsidTr="0069352F">
        <w:trPr>
          <w:jc w:val="center"/>
        </w:trPr>
        <w:tc>
          <w:tcPr>
            <w:tcW w:w="1609" w:type="dxa"/>
            <w:vAlign w:val="center"/>
          </w:tcPr>
          <w:p w14:paraId="7D136FF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327" w:type="dxa"/>
            <w:vAlign w:val="center"/>
          </w:tcPr>
          <w:p w14:paraId="6DBB5EC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Muốn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tham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830B2E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hoạch</w:t>
            </w:r>
            <w:proofErr w:type="spellEnd"/>
          </w:p>
        </w:tc>
        <w:tc>
          <w:tcPr>
            <w:tcW w:w="2248" w:type="dxa"/>
            <w:vAlign w:val="center"/>
          </w:tcPr>
          <w:p w14:paraId="0F4CB02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Quang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C0D6B6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Radar </w:t>
            </w:r>
          </w:p>
          <w:p w14:paraId="79DF307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IoT/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viễn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Payload/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biến</w:t>
            </w:r>
            <w:proofErr w:type="spellEnd"/>
          </w:p>
          <w:p w14:paraId="0252B5A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A0F5D2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1855" w:type="dxa"/>
            <w:vAlign w:val="center"/>
          </w:tcPr>
          <w:p w14:paraId="7A763FD8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1865" w:type="dxa"/>
            <w:vAlign w:val="center"/>
          </w:tcPr>
          <w:p w14:paraId="257C30AA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Nhu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hỗ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</w:tr>
    </w:tbl>
    <w:p w14:paraId="13C433BE" w14:textId="77777777" w:rsidR="00495D0D" w:rsidRPr="0069352F" w:rsidRDefault="00495D0D">
      <w:pPr>
        <w:rPr>
          <w:rFonts w:cs="Times New Roman"/>
          <w:sz w:val="28"/>
          <w:szCs w:val="28"/>
        </w:rPr>
      </w:pPr>
    </w:p>
    <w:p w14:paraId="6901C5EE" w14:textId="77777777" w:rsidR="00495D0D" w:rsidRPr="0069352F" w:rsidRDefault="00AF3999">
      <w:pPr>
        <w:spacing w:before="120" w:after="60"/>
        <w:rPr>
          <w:rFonts w:cs="Times New Roman"/>
          <w:sz w:val="28"/>
          <w:szCs w:val="28"/>
        </w:rPr>
      </w:pPr>
      <w:r w:rsidRPr="0069352F">
        <w:rPr>
          <w:rFonts w:cs="Times New Roman"/>
          <w:b/>
          <w:sz w:val="28"/>
          <w:szCs w:val="28"/>
        </w:rPr>
        <w:t xml:space="preserve">C. </w:t>
      </w:r>
      <w:proofErr w:type="spellStart"/>
      <w:r w:rsidRPr="0069352F">
        <w:rPr>
          <w:rFonts w:cs="Times New Roman"/>
          <w:b/>
          <w:sz w:val="28"/>
          <w:szCs w:val="28"/>
        </w:rPr>
        <w:t>Năng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lực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hiện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có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và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bài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toán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có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thể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giải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quyết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447"/>
        <w:gridCol w:w="2101"/>
        <w:gridCol w:w="1264"/>
        <w:gridCol w:w="1574"/>
      </w:tblGrid>
      <w:tr w:rsidR="00495D0D" w:rsidRPr="0069352F" w14:paraId="32D30986" w14:textId="77777777" w:rsidTr="0069352F">
        <w:trPr>
          <w:tblHeader/>
          <w:jc w:val="center"/>
        </w:trPr>
        <w:tc>
          <w:tcPr>
            <w:tcW w:w="2518" w:type="dxa"/>
            <w:shd w:val="clear" w:color="auto" w:fill="D9EAF7"/>
            <w:vAlign w:val="center"/>
          </w:tcPr>
          <w:p w14:paraId="0413275D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Năng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bài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2447" w:type="dxa"/>
            <w:shd w:val="clear" w:color="auto" w:fill="D9EAF7"/>
            <w:vAlign w:val="center"/>
          </w:tcPr>
          <w:p w14:paraId="6DD9BD79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Tình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2101" w:type="dxa"/>
            <w:shd w:val="clear" w:color="auto" w:fill="D9EAF7"/>
            <w:vAlign w:val="center"/>
          </w:tcPr>
          <w:p w14:paraId="5546CEFB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b/>
                <w:sz w:val="28"/>
                <w:szCs w:val="28"/>
              </w:rPr>
              <w:t xml:space="preserve">Nhu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phối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hợp</w:t>
            </w:r>
            <w:proofErr w:type="spellEnd"/>
          </w:p>
        </w:tc>
        <w:tc>
          <w:tcPr>
            <w:tcW w:w="1264" w:type="dxa"/>
            <w:shd w:val="clear" w:color="auto" w:fill="D9EAF7"/>
            <w:vAlign w:val="center"/>
          </w:tcPr>
          <w:p w14:paraId="187F4F20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ưu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tiên</w:t>
            </w:r>
            <w:proofErr w:type="spellEnd"/>
          </w:p>
        </w:tc>
        <w:tc>
          <w:tcPr>
            <w:tcW w:w="1574" w:type="dxa"/>
            <w:shd w:val="clear" w:color="auto" w:fill="D9EAF7"/>
            <w:vAlign w:val="center"/>
          </w:tcPr>
          <w:p w14:paraId="670B2D3A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6A092728" w14:textId="77777777" w:rsidTr="0069352F">
        <w:trPr>
          <w:jc w:val="center"/>
        </w:trPr>
        <w:tc>
          <w:tcPr>
            <w:tcW w:w="2518" w:type="dxa"/>
            <w:vAlign w:val="center"/>
          </w:tcPr>
          <w:p w14:paraId="6521326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Thiết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thống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2447" w:type="dxa"/>
            <w:vAlign w:val="center"/>
          </w:tcPr>
          <w:p w14:paraId="459728EE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309FCF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1397228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3DD42BE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6A56678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FCEDDE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E24507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22FEC1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2381797D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391E744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606050D0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03827408" w14:textId="77777777" w:rsidTr="0069352F">
        <w:trPr>
          <w:jc w:val="center"/>
        </w:trPr>
        <w:tc>
          <w:tcPr>
            <w:tcW w:w="2518" w:type="dxa"/>
            <w:vAlign w:val="center"/>
          </w:tcPr>
          <w:p w14:paraId="7C302370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Thiết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nhỏ</w:t>
            </w:r>
            <w:proofErr w:type="spellEnd"/>
          </w:p>
        </w:tc>
        <w:tc>
          <w:tcPr>
            <w:tcW w:w="2447" w:type="dxa"/>
            <w:vAlign w:val="center"/>
          </w:tcPr>
          <w:p w14:paraId="5DCC6DD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69E5ED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04A85AF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9B72DF8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36B5452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78E7D5F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506C661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6995BCF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307E976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56461176" w14:textId="77777777" w:rsidTr="0069352F">
        <w:trPr>
          <w:jc w:val="center"/>
        </w:trPr>
        <w:tc>
          <w:tcPr>
            <w:tcW w:w="2518" w:type="dxa"/>
            <w:vAlign w:val="center"/>
          </w:tcPr>
          <w:p w14:paraId="3EA9F9D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Payload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quang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/radar/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biến</w:t>
            </w:r>
            <w:proofErr w:type="spellEnd"/>
          </w:p>
        </w:tc>
        <w:tc>
          <w:tcPr>
            <w:tcW w:w="2447" w:type="dxa"/>
            <w:vAlign w:val="center"/>
          </w:tcPr>
          <w:p w14:paraId="19E1DFD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0955A3F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580C2B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7BA4A2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0BBC769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2EDDC9A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0D8EFD71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419D9ABD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4572CE45" w14:textId="77777777" w:rsidTr="0069352F">
        <w:trPr>
          <w:jc w:val="center"/>
        </w:trPr>
        <w:tc>
          <w:tcPr>
            <w:tcW w:w="2518" w:type="dxa"/>
            <w:vAlign w:val="center"/>
          </w:tcPr>
          <w:p w14:paraId="5918BCA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OBC,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bay,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điều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thiết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bị</w:t>
            </w:r>
            <w:proofErr w:type="spellEnd"/>
          </w:p>
        </w:tc>
        <w:tc>
          <w:tcPr>
            <w:tcW w:w="2447" w:type="dxa"/>
            <w:vAlign w:val="center"/>
          </w:tcPr>
          <w:p w14:paraId="250B066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330150D2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48652FE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02AB7C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1D967DF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4C72A54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653BC21A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40923E7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72474F0A" w14:textId="77777777" w:rsidTr="0069352F">
        <w:trPr>
          <w:jc w:val="center"/>
        </w:trPr>
        <w:tc>
          <w:tcPr>
            <w:tcW w:w="2518" w:type="dxa"/>
            <w:vAlign w:val="center"/>
          </w:tcPr>
          <w:p w14:paraId="605FF6A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Truyền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RF, TT&amp;C,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trạm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2447" w:type="dxa"/>
            <w:vAlign w:val="center"/>
          </w:tcPr>
          <w:p w14:paraId="5C86000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1BBB7EC2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2FAA22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42ABB08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656031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3CC16A6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631B3A6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269D0EA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22FD3B32" w14:textId="77777777" w:rsidTr="0069352F">
        <w:trPr>
          <w:jc w:val="center"/>
        </w:trPr>
        <w:tc>
          <w:tcPr>
            <w:tcW w:w="2518" w:type="dxa"/>
            <w:vAlign w:val="center"/>
          </w:tcPr>
          <w:p w14:paraId="34B02BF1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AIT,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kiểm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năng</w:t>
            </w:r>
            <w:proofErr w:type="spellEnd"/>
          </w:p>
        </w:tc>
        <w:tc>
          <w:tcPr>
            <w:tcW w:w="2447" w:type="dxa"/>
            <w:vAlign w:val="center"/>
          </w:tcPr>
          <w:p w14:paraId="6592996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441346D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291010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FE0D3A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F24F919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787513EA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3E89DE2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4A1BAE5E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40826B58" w14:textId="77777777" w:rsidTr="0069352F">
        <w:trPr>
          <w:jc w:val="center"/>
        </w:trPr>
        <w:tc>
          <w:tcPr>
            <w:tcW w:w="2518" w:type="dxa"/>
            <w:vAlign w:val="center"/>
          </w:tcPr>
          <w:p w14:paraId="67D4A7F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Xử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quang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/radar, AI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2447" w:type="dxa"/>
            <w:vAlign w:val="center"/>
          </w:tcPr>
          <w:p w14:paraId="643D389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1BB04AED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53732A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19FE2C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DCAB9AA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5541876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4DF4295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2AE223C1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lastRenderedPageBreak/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4F817279" w14:textId="77777777" w:rsidTr="0069352F">
        <w:trPr>
          <w:jc w:val="center"/>
        </w:trPr>
        <w:tc>
          <w:tcPr>
            <w:tcW w:w="2518" w:type="dxa"/>
            <w:vAlign w:val="center"/>
          </w:tcPr>
          <w:p w14:paraId="665CECB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lastRenderedPageBreak/>
              <w:t>Phần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lập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điều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chùm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2447" w:type="dxa"/>
            <w:vAlign w:val="center"/>
          </w:tcPr>
          <w:p w14:paraId="15F1982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7066ACB7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DFCCA3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5E567E1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CCF17C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0FCFFC7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3916476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26BD8419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43DC6077" w14:textId="77777777" w:rsidTr="0069352F">
        <w:trPr>
          <w:jc w:val="center"/>
        </w:trPr>
        <w:tc>
          <w:tcPr>
            <w:tcW w:w="2518" w:type="dxa"/>
            <w:vAlign w:val="center"/>
          </w:tcPr>
          <w:p w14:paraId="3411590F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tin/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cho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bộ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ngành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2447" w:type="dxa"/>
            <w:vAlign w:val="center"/>
          </w:tcPr>
          <w:p w14:paraId="18926AC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4416C4A2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882561D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B2E798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0F894C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1B701EEA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375EA63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451B501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495D0D" w:rsidRPr="0069352F" w14:paraId="306793E9" w14:textId="77777777" w:rsidTr="0069352F">
        <w:trPr>
          <w:jc w:val="center"/>
        </w:trPr>
        <w:tc>
          <w:tcPr>
            <w:tcW w:w="2518" w:type="dxa"/>
            <w:vAlign w:val="center"/>
          </w:tcPr>
          <w:p w14:paraId="786D947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Bảo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mật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, API/dashboard</w:t>
            </w:r>
          </w:p>
        </w:tc>
        <w:tc>
          <w:tcPr>
            <w:tcW w:w="2447" w:type="dxa"/>
            <w:vAlign w:val="center"/>
          </w:tcPr>
          <w:p w14:paraId="1EE56DE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lõi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2101" w:type="dxa"/>
            <w:vAlign w:val="center"/>
          </w:tcPr>
          <w:p w14:paraId="62B5F448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969654A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B5FC0BE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372126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Cung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264" w:type="dxa"/>
            <w:vAlign w:val="center"/>
          </w:tcPr>
          <w:p w14:paraId="4A393AB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Cao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TB </w:t>
            </w:r>
          </w:p>
          <w:p w14:paraId="108F0A0D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574" w:type="dxa"/>
            <w:vAlign w:val="center"/>
          </w:tcPr>
          <w:p w14:paraId="5A8160B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Minh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nếu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</w:tr>
    </w:tbl>
    <w:p w14:paraId="10A2262B" w14:textId="77777777" w:rsidR="00495D0D" w:rsidRPr="0069352F" w:rsidRDefault="00495D0D">
      <w:pPr>
        <w:rPr>
          <w:rFonts w:cs="Times New Roman"/>
          <w:sz w:val="28"/>
          <w:szCs w:val="28"/>
        </w:rPr>
      </w:pPr>
    </w:p>
    <w:p w14:paraId="379EEEE7" w14:textId="77777777" w:rsidR="00495D0D" w:rsidRPr="0069352F" w:rsidRDefault="00AF3999">
      <w:pPr>
        <w:spacing w:before="120" w:after="60"/>
        <w:rPr>
          <w:rFonts w:cs="Times New Roman"/>
          <w:sz w:val="28"/>
          <w:szCs w:val="28"/>
        </w:rPr>
      </w:pPr>
      <w:r w:rsidRPr="0069352F">
        <w:rPr>
          <w:rFonts w:cs="Times New Roman"/>
          <w:b/>
          <w:sz w:val="28"/>
          <w:szCs w:val="28"/>
        </w:rPr>
        <w:t xml:space="preserve">D. Nhu </w:t>
      </w:r>
      <w:proofErr w:type="spellStart"/>
      <w:r w:rsidRPr="0069352F">
        <w:rPr>
          <w:rFonts w:cs="Times New Roman"/>
          <w:b/>
          <w:sz w:val="28"/>
          <w:szCs w:val="28"/>
        </w:rPr>
        <w:t>cầu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sử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dụng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hạ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tầng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chung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quốc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gia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2"/>
        <w:gridCol w:w="2121"/>
        <w:gridCol w:w="1592"/>
        <w:gridCol w:w="2154"/>
        <w:gridCol w:w="1565"/>
      </w:tblGrid>
      <w:tr w:rsidR="00495D0D" w:rsidRPr="0069352F" w14:paraId="0B52ECE9" w14:textId="77777777">
        <w:trPr>
          <w:tblHeader/>
          <w:jc w:val="center"/>
        </w:trPr>
        <w:tc>
          <w:tcPr>
            <w:tcW w:w="2551" w:type="dxa"/>
            <w:shd w:val="clear" w:color="auto" w:fill="D9EAF7"/>
            <w:vAlign w:val="center"/>
          </w:tcPr>
          <w:p w14:paraId="673FDEFE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tầng</w:t>
            </w:r>
            <w:proofErr w:type="spellEnd"/>
          </w:p>
        </w:tc>
        <w:tc>
          <w:tcPr>
            <w:tcW w:w="2268" w:type="dxa"/>
            <w:shd w:val="clear" w:color="auto" w:fill="D9EAF7"/>
            <w:vAlign w:val="center"/>
          </w:tcPr>
          <w:p w14:paraId="185AB6A1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Lớp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đối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1701" w:type="dxa"/>
            <w:shd w:val="clear" w:color="auto" w:fill="D9EAF7"/>
            <w:vAlign w:val="center"/>
          </w:tcPr>
          <w:p w14:paraId="6B1CF7BB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Giai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đoạn</w:t>
            </w:r>
            <w:proofErr w:type="spellEnd"/>
          </w:p>
        </w:tc>
        <w:tc>
          <w:tcPr>
            <w:tcW w:w="2268" w:type="dxa"/>
            <w:shd w:val="clear" w:color="auto" w:fill="D9EAF7"/>
            <w:vAlign w:val="center"/>
          </w:tcPr>
          <w:p w14:paraId="5158B872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Cơ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chế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mong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muốn</w:t>
            </w:r>
            <w:proofErr w:type="spellEnd"/>
          </w:p>
        </w:tc>
        <w:tc>
          <w:tcPr>
            <w:tcW w:w="1701" w:type="dxa"/>
            <w:shd w:val="clear" w:color="auto" w:fill="D9EAF7"/>
            <w:vAlign w:val="center"/>
          </w:tcPr>
          <w:p w14:paraId="53A8BC76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67E3E8BD" w14:textId="77777777">
        <w:trPr>
          <w:jc w:val="center"/>
        </w:trPr>
        <w:tc>
          <w:tcPr>
            <w:tcW w:w="2551" w:type="dxa"/>
            <w:vAlign w:val="center"/>
          </w:tcPr>
          <w:p w14:paraId="07576BA8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>Cleanroom/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2268" w:type="dxa"/>
            <w:vAlign w:val="center"/>
          </w:tcPr>
          <w:p w14:paraId="3FC9CAA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 </w:t>
            </w:r>
          </w:p>
          <w:p w14:paraId="3B70FCA1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50-180 kg </w:t>
            </w:r>
          </w:p>
          <w:p w14:paraId="789885A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180-600 kg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 </w:t>
            </w:r>
          </w:p>
          <w:p w14:paraId="0E4C375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áp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1CF44FE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</w:p>
          <w:p w14:paraId="63A9894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</w:p>
          <w:p w14:paraId="7A049CD8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2268" w:type="dxa"/>
            <w:vAlign w:val="center"/>
          </w:tcPr>
          <w:p w14:paraId="1E01F6D1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C667C9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2C60CA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701" w:type="dxa"/>
            <w:vAlign w:val="center"/>
          </w:tcPr>
          <w:p w14:paraId="52DF9F0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lastRenderedPageBreak/>
              <w:t>Ghi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1521B69E" w14:textId="77777777">
        <w:trPr>
          <w:jc w:val="center"/>
        </w:trPr>
        <w:tc>
          <w:tcPr>
            <w:tcW w:w="2551" w:type="dxa"/>
            <w:vAlign w:val="center"/>
          </w:tcPr>
          <w:p w14:paraId="2D6492C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rung,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sốc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nhiệt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, EMC/EMI</w:t>
            </w:r>
          </w:p>
        </w:tc>
        <w:tc>
          <w:tcPr>
            <w:tcW w:w="2268" w:type="dxa"/>
            <w:vAlign w:val="center"/>
          </w:tcPr>
          <w:p w14:paraId="065F6FEE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 </w:t>
            </w:r>
          </w:p>
          <w:p w14:paraId="1655A13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50-180 kg </w:t>
            </w:r>
          </w:p>
          <w:p w14:paraId="6E16140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180-600 kg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 </w:t>
            </w:r>
          </w:p>
          <w:p w14:paraId="600ACC45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áp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194B65C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</w:p>
          <w:p w14:paraId="7C8C870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</w:p>
          <w:p w14:paraId="36248ABB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2268" w:type="dxa"/>
            <w:vAlign w:val="center"/>
          </w:tcPr>
          <w:p w14:paraId="32EAFF8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701" w:type="dxa"/>
            <w:vAlign w:val="center"/>
          </w:tcPr>
          <w:p w14:paraId="7C599E7A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15704ECA" w14:textId="77777777">
        <w:trPr>
          <w:jc w:val="center"/>
        </w:trPr>
        <w:tc>
          <w:tcPr>
            <w:tcW w:w="2551" w:type="dxa"/>
            <w:vAlign w:val="center"/>
          </w:tcPr>
          <w:p w14:paraId="49678E7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>RF/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ăng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-ten/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trạm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2268" w:type="dxa"/>
            <w:vAlign w:val="center"/>
          </w:tcPr>
          <w:p w14:paraId="24D10E2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</w:t>
            </w:r>
          </w:p>
          <w:p w14:paraId="0318940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50-180 kg </w:t>
            </w:r>
          </w:p>
          <w:p w14:paraId="60F2E02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180-600 kg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 </w:t>
            </w:r>
          </w:p>
          <w:p w14:paraId="608E005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áp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42AF5DE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</w:p>
          <w:p w14:paraId="5CB3048B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</w:p>
          <w:p w14:paraId="5AC23238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2268" w:type="dxa"/>
            <w:vAlign w:val="center"/>
          </w:tcPr>
          <w:p w14:paraId="670D737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A14B139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6DF824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701" w:type="dxa"/>
            <w:vAlign w:val="center"/>
          </w:tcPr>
          <w:p w14:paraId="57954B2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6C17B31E" w14:textId="77777777">
        <w:trPr>
          <w:jc w:val="center"/>
        </w:trPr>
        <w:tc>
          <w:tcPr>
            <w:tcW w:w="2551" w:type="dxa"/>
            <w:vAlign w:val="center"/>
          </w:tcPr>
          <w:p w14:paraId="108B636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mẫu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xử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/AI</w:t>
            </w:r>
          </w:p>
        </w:tc>
        <w:tc>
          <w:tcPr>
            <w:tcW w:w="2268" w:type="dxa"/>
            <w:vAlign w:val="center"/>
          </w:tcPr>
          <w:p w14:paraId="4E70BC28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 </w:t>
            </w:r>
          </w:p>
          <w:p w14:paraId="55EF39A6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50-180 kg </w:t>
            </w:r>
          </w:p>
          <w:p w14:paraId="55837D7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180-600 kg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</w:t>
            </w:r>
          </w:p>
          <w:p w14:paraId="3070B76A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áp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6F39230A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</w:p>
          <w:p w14:paraId="7E02260C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</w:p>
          <w:p w14:paraId="337A9E7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2268" w:type="dxa"/>
            <w:vAlign w:val="center"/>
          </w:tcPr>
          <w:p w14:paraId="021DD157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CF49A1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EC974D9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701" w:type="dxa"/>
            <w:vAlign w:val="center"/>
          </w:tcPr>
          <w:p w14:paraId="719494A7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0DA1B1F3" w14:textId="77777777">
        <w:trPr>
          <w:jc w:val="center"/>
        </w:trPr>
        <w:tc>
          <w:tcPr>
            <w:tcW w:w="2551" w:type="dxa"/>
            <w:vAlign w:val="center"/>
          </w:tcPr>
          <w:p w14:paraId="643F67D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điều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mô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2268" w:type="dxa"/>
            <w:vAlign w:val="center"/>
          </w:tcPr>
          <w:p w14:paraId="6F7F197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 </w:t>
            </w:r>
          </w:p>
          <w:p w14:paraId="79FFCD54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50-180 kg </w:t>
            </w:r>
          </w:p>
          <w:p w14:paraId="6575023B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180-600 kg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 </w:t>
            </w:r>
          </w:p>
          <w:p w14:paraId="54E36EDE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áp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342127E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</w:p>
          <w:p w14:paraId="77044F9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</w:p>
          <w:p w14:paraId="7B6E0DB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2268" w:type="dxa"/>
            <w:vAlign w:val="center"/>
          </w:tcPr>
          <w:p w14:paraId="48106E8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96E386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476495D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701" w:type="dxa"/>
            <w:vAlign w:val="center"/>
          </w:tcPr>
          <w:p w14:paraId="58E96A59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495D0D" w:rsidRPr="0069352F" w14:paraId="3D0F6124" w14:textId="77777777">
        <w:trPr>
          <w:jc w:val="center"/>
        </w:trPr>
        <w:tc>
          <w:tcPr>
            <w:tcW w:w="2551" w:type="dxa"/>
            <w:vAlign w:val="center"/>
          </w:tcPr>
          <w:p w14:paraId="0F34740C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sz w:val="28"/>
                <w:szCs w:val="28"/>
              </w:rPr>
              <w:t xml:space="preserve">Bảo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gian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giới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đào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268" w:type="dxa"/>
            <w:vAlign w:val="center"/>
          </w:tcPr>
          <w:p w14:paraId="6A54AFBF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50 kg </w:t>
            </w:r>
          </w:p>
          <w:p w14:paraId="4DE725DA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50-180 kg </w:t>
            </w:r>
          </w:p>
          <w:p w14:paraId="37A3F283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180-600 kg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600 kg </w:t>
            </w:r>
          </w:p>
          <w:p w14:paraId="279B6F06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áp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10FEEE15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2026-2027 </w:t>
            </w:r>
          </w:p>
          <w:p w14:paraId="1F005840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2028-2030 </w:t>
            </w:r>
          </w:p>
          <w:p w14:paraId="6B4640B3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  <w:tc>
          <w:tcPr>
            <w:tcW w:w="2268" w:type="dxa"/>
            <w:vAlign w:val="center"/>
          </w:tcPr>
          <w:p w14:paraId="012D0EBD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89B17F1" w14:textId="77777777" w:rsid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lastRenderedPageBreak/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0F243A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</w:p>
        </w:tc>
        <w:tc>
          <w:tcPr>
            <w:tcW w:w="1701" w:type="dxa"/>
            <w:vAlign w:val="center"/>
          </w:tcPr>
          <w:p w14:paraId="59195CF1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lastRenderedPageBreak/>
              <w:t>Ghi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chú</w:t>
            </w:r>
            <w:proofErr w:type="spellEnd"/>
          </w:p>
        </w:tc>
      </w:tr>
    </w:tbl>
    <w:p w14:paraId="120E88E2" w14:textId="77777777" w:rsidR="00495D0D" w:rsidRPr="0069352F" w:rsidRDefault="00495D0D">
      <w:pPr>
        <w:rPr>
          <w:rFonts w:cs="Times New Roman"/>
          <w:sz w:val="28"/>
          <w:szCs w:val="28"/>
        </w:rPr>
      </w:pPr>
    </w:p>
    <w:p w14:paraId="52A601AB" w14:textId="77777777" w:rsidR="00495D0D" w:rsidRPr="0069352F" w:rsidRDefault="00AF3999">
      <w:pPr>
        <w:spacing w:before="120" w:after="60"/>
        <w:rPr>
          <w:rFonts w:cs="Times New Roman"/>
          <w:sz w:val="28"/>
          <w:szCs w:val="28"/>
        </w:rPr>
      </w:pPr>
      <w:r w:rsidRPr="0069352F">
        <w:rPr>
          <w:rFonts w:cs="Times New Roman"/>
          <w:b/>
          <w:sz w:val="28"/>
          <w:szCs w:val="28"/>
        </w:rPr>
        <w:t xml:space="preserve">E. Nhu </w:t>
      </w:r>
      <w:proofErr w:type="spellStart"/>
      <w:r w:rsidRPr="0069352F">
        <w:rPr>
          <w:rFonts w:cs="Times New Roman"/>
          <w:b/>
          <w:sz w:val="28"/>
          <w:szCs w:val="28"/>
        </w:rPr>
        <w:t>cầu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được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Nhà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nước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đặt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hàng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hoặc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tạo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bài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toán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6"/>
      </w:tblGrid>
      <w:tr w:rsidR="00495D0D" w:rsidRPr="0069352F" w14:paraId="27949164" w14:textId="77777777">
        <w:trPr>
          <w:tblHeader/>
          <w:jc w:val="center"/>
        </w:trPr>
        <w:tc>
          <w:tcPr>
            <w:tcW w:w="2835" w:type="dxa"/>
            <w:shd w:val="clear" w:color="auto" w:fill="D9EAF7"/>
            <w:vAlign w:val="center"/>
          </w:tcPr>
          <w:p w14:paraId="459AE678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69352F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6236" w:type="dxa"/>
            <w:shd w:val="clear" w:color="auto" w:fill="D9EAF7"/>
            <w:vAlign w:val="center"/>
          </w:tcPr>
          <w:p w14:paraId="62887244" w14:textId="77777777" w:rsidR="00495D0D" w:rsidRPr="0069352F" w:rsidRDefault="00AF399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cs="Times New Roman"/>
                <w:b/>
                <w:sz w:val="28"/>
                <w:szCs w:val="28"/>
              </w:rPr>
              <w:t>Thông tin</w:t>
            </w:r>
          </w:p>
        </w:tc>
      </w:tr>
      <w:tr w:rsidR="00495D0D" w:rsidRPr="0069352F" w14:paraId="1538684E" w14:textId="77777777">
        <w:trPr>
          <w:jc w:val="center"/>
        </w:trPr>
        <w:tc>
          <w:tcPr>
            <w:tcW w:w="2835" w:type="dxa"/>
            <w:vAlign w:val="center"/>
          </w:tcPr>
          <w:p w14:paraId="099A786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Loại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mong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muốn</w:t>
            </w:r>
            <w:proofErr w:type="spellEnd"/>
          </w:p>
        </w:tc>
        <w:tc>
          <w:tcPr>
            <w:tcW w:w="6236" w:type="dxa"/>
            <w:vAlign w:val="center"/>
          </w:tcPr>
          <w:p w14:paraId="0608ECEB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-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F75B862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mô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đun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22F463F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ứng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AA68CAA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diễn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26F554B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427C83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trạm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đất</w:t>
            </w:r>
            <w:proofErr w:type="spellEnd"/>
          </w:p>
        </w:tc>
      </w:tr>
      <w:tr w:rsidR="00495D0D" w:rsidRPr="0069352F" w14:paraId="5FCE79B3" w14:textId="77777777">
        <w:trPr>
          <w:jc w:val="center"/>
        </w:trPr>
        <w:tc>
          <w:tcPr>
            <w:tcW w:w="2835" w:type="dxa"/>
            <w:vAlign w:val="center"/>
          </w:tcPr>
          <w:p w14:paraId="30064404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Điều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kiện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để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nghiệp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đầu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tư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nghiêm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túc</w:t>
            </w:r>
            <w:proofErr w:type="spellEnd"/>
          </w:p>
        </w:tc>
        <w:tc>
          <w:tcPr>
            <w:tcW w:w="6236" w:type="dxa"/>
            <w:vAlign w:val="center"/>
          </w:tcPr>
          <w:p w14:paraId="7B6C1275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Bài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toán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C0D1DDE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Tiêu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E3FC829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FEE7FC6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mẫu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BA88F38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dài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hạn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C8B2B57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tài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chính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20A73D6" w14:textId="77777777" w:rsidR="00AF3999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Bảo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IP </w:t>
            </w:r>
          </w:p>
          <w:p w14:paraId="060A9A4F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r w:rsidRPr="0069352F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</w:tr>
      <w:tr w:rsidR="00495D0D" w:rsidRPr="0069352F" w14:paraId="0E7979CB" w14:textId="77777777">
        <w:trPr>
          <w:jc w:val="center"/>
        </w:trPr>
        <w:tc>
          <w:tcPr>
            <w:tcW w:w="2835" w:type="dxa"/>
            <w:vAlign w:val="center"/>
          </w:tcPr>
          <w:p w14:paraId="0F1FC04A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Năng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huy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2026-2030</w:t>
            </w:r>
          </w:p>
        </w:tc>
        <w:tc>
          <w:tcPr>
            <w:tcW w:w="6236" w:type="dxa"/>
            <w:vAlign w:val="center"/>
          </w:tcPr>
          <w:p w14:paraId="50209ED0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kinh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phí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tự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đồng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đầu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tư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thiết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bị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mẫu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đối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quốc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...</w:t>
            </w:r>
          </w:p>
        </w:tc>
      </w:tr>
      <w:tr w:rsidR="00495D0D" w:rsidRPr="0069352F" w14:paraId="4D95F38B" w14:textId="77777777">
        <w:trPr>
          <w:jc w:val="center"/>
        </w:trPr>
        <w:tc>
          <w:tcPr>
            <w:tcW w:w="2835" w:type="dxa"/>
            <w:vAlign w:val="center"/>
          </w:tcPr>
          <w:p w14:paraId="65420742" w14:textId="77777777" w:rsidR="00495D0D" w:rsidRPr="0069352F" w:rsidRDefault="00AF399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9352F">
              <w:rPr>
                <w:rFonts w:cs="Times New Roman"/>
                <w:sz w:val="28"/>
                <w:szCs w:val="28"/>
              </w:rPr>
              <w:t>Kiến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nghị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chính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sách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tiêu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chế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69352F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9352F"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6236" w:type="dxa"/>
            <w:vAlign w:val="center"/>
          </w:tcPr>
          <w:p w14:paraId="311D56C1" w14:textId="77777777" w:rsidR="00495D0D" w:rsidRPr="0069352F" w:rsidRDefault="00495D0D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0CACF5A3" w14:textId="77777777" w:rsidR="00495D0D" w:rsidRPr="0069352F" w:rsidRDefault="00495D0D">
      <w:pPr>
        <w:rPr>
          <w:rFonts w:cs="Times New Roman"/>
          <w:sz w:val="28"/>
          <w:szCs w:val="28"/>
        </w:rPr>
      </w:pPr>
    </w:p>
    <w:p w14:paraId="62583565" w14:textId="77777777" w:rsidR="00495D0D" w:rsidRPr="0069352F" w:rsidRDefault="00AF3999">
      <w:pPr>
        <w:spacing w:before="120" w:after="60"/>
        <w:rPr>
          <w:rFonts w:cs="Times New Roman"/>
          <w:sz w:val="28"/>
          <w:szCs w:val="28"/>
        </w:rPr>
      </w:pPr>
      <w:r w:rsidRPr="0069352F">
        <w:rPr>
          <w:rFonts w:cs="Times New Roman"/>
          <w:b/>
          <w:sz w:val="28"/>
          <w:szCs w:val="28"/>
        </w:rPr>
        <w:t xml:space="preserve">F. Minh </w:t>
      </w:r>
      <w:proofErr w:type="spellStart"/>
      <w:r w:rsidRPr="0069352F">
        <w:rPr>
          <w:rFonts w:cs="Times New Roman"/>
          <w:b/>
          <w:sz w:val="28"/>
          <w:szCs w:val="28"/>
        </w:rPr>
        <w:t>chứng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năng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lực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(</w:t>
      </w:r>
      <w:proofErr w:type="spellStart"/>
      <w:r w:rsidRPr="0069352F">
        <w:rPr>
          <w:rFonts w:cs="Times New Roman"/>
          <w:b/>
          <w:sz w:val="28"/>
          <w:szCs w:val="28"/>
        </w:rPr>
        <w:t>khuyến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khích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b/>
          <w:sz w:val="28"/>
          <w:szCs w:val="28"/>
        </w:rPr>
        <w:t>nếu</w:t>
      </w:r>
      <w:proofErr w:type="spellEnd"/>
      <w:r w:rsidRPr="0069352F">
        <w:rPr>
          <w:rFonts w:cs="Times New Roman"/>
          <w:b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b/>
          <w:sz w:val="28"/>
          <w:szCs w:val="28"/>
        </w:rPr>
        <w:t>có</w:t>
      </w:r>
      <w:proofErr w:type="spellEnd"/>
      <w:r w:rsidRPr="0069352F">
        <w:rPr>
          <w:rFonts w:cs="Times New Roman"/>
          <w:b/>
          <w:sz w:val="28"/>
          <w:szCs w:val="28"/>
        </w:rPr>
        <w:t>)</w:t>
      </w:r>
    </w:p>
    <w:p w14:paraId="6D0552F5" w14:textId="77777777" w:rsidR="00495D0D" w:rsidRPr="0069352F" w:rsidRDefault="00AF3999">
      <w:pPr>
        <w:spacing w:after="120"/>
        <w:jc w:val="both"/>
        <w:rPr>
          <w:rFonts w:cs="Times New Roman"/>
          <w:sz w:val="28"/>
          <w:szCs w:val="28"/>
        </w:rPr>
      </w:pPr>
      <w:r w:rsidRPr="0069352F">
        <w:rPr>
          <w:rFonts w:cs="Times New Roman"/>
          <w:sz w:val="28"/>
          <w:szCs w:val="28"/>
        </w:rPr>
        <w:t xml:space="preserve">Trường </w:t>
      </w:r>
      <w:proofErr w:type="spellStart"/>
      <w:r w:rsidRPr="0069352F">
        <w:rPr>
          <w:rFonts w:cs="Times New Roman"/>
          <w:sz w:val="28"/>
          <w:szCs w:val="28"/>
        </w:rPr>
        <w:t>hợp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doanh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nghiệp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có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sẵn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tài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liệu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minh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chứng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đề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nghị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gửi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kèm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hồ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sơ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năng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lực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mô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tả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sản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phẩm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tài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liệu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kỹ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thuật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kết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quả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thử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nghiệm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hợp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đồng</w:t>
      </w:r>
      <w:proofErr w:type="spellEnd"/>
      <w:r w:rsidRPr="0069352F">
        <w:rPr>
          <w:rFonts w:cs="Times New Roman"/>
          <w:sz w:val="28"/>
          <w:szCs w:val="28"/>
        </w:rPr>
        <w:t>/</w:t>
      </w:r>
      <w:proofErr w:type="spellStart"/>
      <w:r w:rsidRPr="0069352F">
        <w:rPr>
          <w:rFonts w:cs="Times New Roman"/>
          <w:sz w:val="28"/>
          <w:szCs w:val="28"/>
        </w:rPr>
        <w:t>biên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bản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nghiệm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thu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chứng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chỉ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chất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lượng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hình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ảnh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hạ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tầng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bằng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sáng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chế</w:t>
      </w:r>
      <w:proofErr w:type="spellEnd"/>
      <w:r w:rsidRPr="0069352F">
        <w:rPr>
          <w:rFonts w:cs="Times New Roman"/>
          <w:sz w:val="28"/>
          <w:szCs w:val="28"/>
        </w:rPr>
        <w:t>/</w:t>
      </w:r>
      <w:proofErr w:type="spellStart"/>
      <w:r w:rsidRPr="0069352F">
        <w:rPr>
          <w:rFonts w:cs="Times New Roman"/>
          <w:sz w:val="28"/>
          <w:szCs w:val="28"/>
        </w:rPr>
        <w:t>giải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pháp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hữu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ích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hồ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sơ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nhân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sự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chủ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chốt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hoặc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minh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chứng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tương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đương</w:t>
      </w:r>
      <w:proofErr w:type="spellEnd"/>
      <w:r w:rsidRPr="0069352F">
        <w:rPr>
          <w:rFonts w:cs="Times New Roman"/>
          <w:sz w:val="28"/>
          <w:szCs w:val="28"/>
        </w:rPr>
        <w:t xml:space="preserve">. Các </w:t>
      </w:r>
      <w:proofErr w:type="spellStart"/>
      <w:r w:rsidRPr="0069352F">
        <w:rPr>
          <w:rFonts w:cs="Times New Roman"/>
          <w:sz w:val="28"/>
          <w:szCs w:val="28"/>
        </w:rPr>
        <w:t>tài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liệu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này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giúp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cơ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quan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nhà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nước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nhận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diện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đúng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năng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lực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thực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tế</w:t>
      </w:r>
      <w:proofErr w:type="spellEnd"/>
      <w:r w:rsidRPr="0069352F">
        <w:rPr>
          <w:rFonts w:cs="Times New Roman"/>
          <w:sz w:val="28"/>
          <w:szCs w:val="28"/>
        </w:rPr>
        <w:t xml:space="preserve">, </w:t>
      </w:r>
      <w:proofErr w:type="spellStart"/>
      <w:r w:rsidRPr="0069352F">
        <w:rPr>
          <w:rFonts w:cs="Times New Roman"/>
          <w:sz w:val="28"/>
          <w:szCs w:val="28"/>
        </w:rPr>
        <w:t>định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hướng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phát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triển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và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khả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năng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tham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gia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các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bài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toán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vũ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trụ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phù</w:t>
      </w:r>
      <w:proofErr w:type="spellEnd"/>
      <w:r w:rsidRPr="0069352F">
        <w:rPr>
          <w:rFonts w:cs="Times New Roman"/>
          <w:sz w:val="28"/>
          <w:szCs w:val="28"/>
        </w:rPr>
        <w:t xml:space="preserve"> </w:t>
      </w:r>
      <w:proofErr w:type="spellStart"/>
      <w:r w:rsidRPr="0069352F">
        <w:rPr>
          <w:rFonts w:cs="Times New Roman"/>
          <w:sz w:val="28"/>
          <w:szCs w:val="28"/>
        </w:rPr>
        <w:t>hợp</w:t>
      </w:r>
      <w:proofErr w:type="spellEnd"/>
      <w:r w:rsidRPr="0069352F">
        <w:rPr>
          <w:rFonts w:cs="Times New Roman"/>
          <w:sz w:val="28"/>
          <w:szCs w:val="28"/>
        </w:rPr>
        <w:t>.</w:t>
      </w:r>
    </w:p>
    <w:sectPr w:rsidR="00495D0D" w:rsidRPr="0069352F" w:rsidSect="0069352F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2FD1"/>
    <w:rsid w:val="0015074B"/>
    <w:rsid w:val="0029639D"/>
    <w:rsid w:val="00326F90"/>
    <w:rsid w:val="00495D0D"/>
    <w:rsid w:val="0069352F"/>
    <w:rsid w:val="00AA1D8D"/>
    <w:rsid w:val="00AF3999"/>
    <w:rsid w:val="00B47730"/>
    <w:rsid w:val="00CB0664"/>
    <w:rsid w:val="00DE247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819163"/>
  <w14:defaultImageDpi w14:val="300"/>
  <w15:docId w15:val="{C62F039B-D249-49DF-85D5-E12D542AA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2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715DE6-46C2-43F1-A134-C95E7BD5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 Xuan Huy</cp:lastModifiedBy>
  <cp:revision>18</cp:revision>
  <dcterms:created xsi:type="dcterms:W3CDTF">2013-12-23T23:15:00Z</dcterms:created>
  <dcterms:modified xsi:type="dcterms:W3CDTF">2026-06-03T09:02:00Z</dcterms:modified>
  <cp:category/>
</cp:coreProperties>
</file>